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D9D9D9"/>
          <w:insideV w:val="single" w:sz="4" w:space="0" w:color="D9D9D9"/>
        </w:tblBorders>
        <w:tblLook w:val="04A0" w:firstRow="1" w:lastRow="0" w:firstColumn="1" w:lastColumn="0" w:noHBand="0" w:noVBand="1"/>
      </w:tblPr>
      <w:tblGrid>
        <w:gridCol w:w="2685"/>
        <w:gridCol w:w="2668"/>
        <w:gridCol w:w="3969"/>
      </w:tblGrid>
      <w:tr w:rsidR="00CD3276" w:rsidRPr="003F504B" w14:paraId="41F9FB92" w14:textId="77777777" w:rsidTr="0072798C">
        <w:tc>
          <w:tcPr>
            <w:tcW w:w="268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pct15" w:color="auto" w:fill="auto"/>
          </w:tcPr>
          <w:p w14:paraId="337DF8EC" w14:textId="2307E5E9" w:rsidR="003E006A" w:rsidRPr="00DB36CE" w:rsidRDefault="00005C36" w:rsidP="003E006A">
            <w:pPr>
              <w:spacing w:after="0" w:line="240" w:lineRule="auto"/>
              <w:rPr>
                <w:rFonts w:ascii="Verdana" w:hAnsi="Verdana"/>
                <w:b/>
                <w:sz w:val="28"/>
                <w:szCs w:val="28"/>
              </w:rPr>
            </w:pPr>
            <w:r>
              <w:rPr>
                <w:rFonts w:ascii="Verdana" w:hAnsi="Verdana"/>
                <w:b/>
                <w:sz w:val="28"/>
                <w:szCs w:val="28"/>
              </w:rPr>
              <w:t>Waarneming</w:t>
            </w:r>
            <w:r w:rsidR="003E006A">
              <w:rPr>
                <w:rFonts w:ascii="Verdana" w:hAnsi="Verdana"/>
                <w:b/>
                <w:sz w:val="28"/>
                <w:szCs w:val="28"/>
              </w:rPr>
              <w:t xml:space="preserve">s- </w:t>
            </w:r>
            <w:r w:rsidR="00152D5E">
              <w:rPr>
                <w:rFonts w:ascii="Verdana" w:hAnsi="Verdana"/>
                <w:b/>
                <w:sz w:val="28"/>
                <w:szCs w:val="28"/>
              </w:rPr>
              <w:t>formulier</w:t>
            </w:r>
          </w:p>
          <w:p w14:paraId="4D8F35BF" w14:textId="09604AA3" w:rsidR="00CD3276" w:rsidRDefault="00CD3276" w:rsidP="0072798C">
            <w:pPr>
              <w:spacing w:after="0" w:line="240" w:lineRule="auto"/>
              <w:rPr>
                <w:rFonts w:ascii="Verdana" w:hAnsi="Verdana"/>
                <w:b/>
                <w:sz w:val="28"/>
                <w:szCs w:val="28"/>
              </w:rPr>
            </w:pPr>
          </w:p>
          <w:p w14:paraId="1FC62B75" w14:textId="73035A91" w:rsidR="00BE7821" w:rsidRDefault="00390AED" w:rsidP="0072798C">
            <w:pPr>
              <w:spacing w:after="0" w:line="240" w:lineRule="auto"/>
              <w:rPr>
                <w:rFonts w:ascii="Verdana" w:hAnsi="Verdana"/>
                <w:b/>
                <w:sz w:val="28"/>
                <w:szCs w:val="28"/>
              </w:rPr>
            </w:pPr>
            <w:r>
              <w:rPr>
                <w:rFonts w:ascii="Verdana" w:hAnsi="Verdana"/>
                <w:b/>
                <w:sz w:val="28"/>
                <w:szCs w:val="28"/>
              </w:rPr>
              <w:t>Deel W</w:t>
            </w:r>
          </w:p>
          <w:p w14:paraId="0EC07BF6" w14:textId="77777777" w:rsidR="00005C36" w:rsidRPr="00DB36CE" w:rsidRDefault="00005C36" w:rsidP="0072798C">
            <w:pPr>
              <w:spacing w:after="0" w:line="240" w:lineRule="auto"/>
              <w:rPr>
                <w:rFonts w:ascii="Verdana" w:hAnsi="Verdana"/>
                <w:b/>
                <w:sz w:val="28"/>
                <w:szCs w:val="28"/>
              </w:rPr>
            </w:pPr>
          </w:p>
          <w:p w14:paraId="4C940A65" w14:textId="14E99625" w:rsidR="00CD3276" w:rsidRPr="00DB36CE" w:rsidRDefault="00906114" w:rsidP="0072798C">
            <w:pPr>
              <w:rPr>
                <w:rFonts w:ascii="Verdana" w:hAnsi="Verdana"/>
                <w:b/>
                <w:sz w:val="28"/>
                <w:szCs w:val="28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Waarnemingsrapport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665FADAA" w14:textId="0C8ADA86" w:rsidR="00CD3276" w:rsidRPr="003F504B" w:rsidRDefault="005303FB" w:rsidP="005303FB">
            <w:pPr>
              <w:pStyle w:val="netwerkweergavenparagraaf"/>
              <w:numPr>
                <w:ilvl w:val="0"/>
                <w:numId w:val="0"/>
              </w:numPr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N</w:t>
            </w:r>
            <w:r w:rsidR="00CD3276">
              <w:rPr>
                <w:rFonts w:ascii="Verdana" w:hAnsi="Verdana" w:cs="Courier New"/>
                <w:sz w:val="20"/>
                <w:szCs w:val="20"/>
              </w:rPr>
              <w:t>ummer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F963EF3" w14:textId="49690D89" w:rsidR="00CD3276" w:rsidRPr="00140DAF" w:rsidRDefault="00CD3276" w:rsidP="00906114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CD3276" w:rsidRPr="003F504B" w14:paraId="2FAA50C8" w14:textId="77777777" w:rsidTr="0072798C">
        <w:tc>
          <w:tcPr>
            <w:tcW w:w="2685" w:type="dxa"/>
            <w:vMerge/>
            <w:tcBorders>
              <w:right w:val="single" w:sz="4" w:space="0" w:color="auto"/>
            </w:tcBorders>
            <w:shd w:val="pct15" w:color="auto" w:fill="auto"/>
          </w:tcPr>
          <w:p w14:paraId="0EB37067" w14:textId="77777777" w:rsidR="00CD3276" w:rsidRPr="003F504B" w:rsidRDefault="00CD3276" w:rsidP="0072798C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14EBCE07" w14:textId="5618D0A6" w:rsidR="00CD3276" w:rsidRPr="003F504B" w:rsidRDefault="00152D5E" w:rsidP="00152D5E">
            <w:pPr>
              <w:spacing w:after="0" w:line="240" w:lineRule="auto"/>
              <w:rPr>
                <w:rFonts w:ascii="Verdana" w:eastAsia="Times New Roman" w:hAnsi="Verdana" w:cs="Courier New"/>
                <w:sz w:val="20"/>
                <w:szCs w:val="20"/>
                <w:lang w:eastAsia="nl-NL"/>
              </w:rPr>
            </w:pPr>
            <w:r>
              <w:rPr>
                <w:rFonts w:ascii="Verdana" w:eastAsia="Times New Roman" w:hAnsi="Verdana" w:cs="Courier New"/>
                <w:sz w:val="20"/>
                <w:szCs w:val="20"/>
                <w:lang w:eastAsia="nl-NL"/>
              </w:rPr>
              <w:t>D</w:t>
            </w:r>
            <w:r w:rsidR="00CD3276" w:rsidRPr="003F504B">
              <w:rPr>
                <w:rFonts w:ascii="Verdana" w:eastAsia="Times New Roman" w:hAnsi="Verdana" w:cs="Courier New"/>
                <w:sz w:val="20"/>
                <w:szCs w:val="20"/>
                <w:lang w:eastAsia="nl-NL"/>
              </w:rPr>
              <w:t>atum</w:t>
            </w:r>
            <w:r>
              <w:rPr>
                <w:rFonts w:ascii="Verdana" w:eastAsia="Times New Roman" w:hAnsi="Verdana" w:cs="Courier New"/>
                <w:sz w:val="20"/>
                <w:szCs w:val="20"/>
                <w:lang w:eastAsia="nl-NL"/>
              </w:rPr>
              <w:t xml:space="preserve"> van uitvoering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4B9545" w14:textId="5E3928EB" w:rsidR="00CD3276" w:rsidRPr="00140DAF" w:rsidRDefault="00CD3276" w:rsidP="0072798C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152D5E" w:rsidRPr="003F504B" w14:paraId="3D9A724F" w14:textId="77777777" w:rsidTr="0072798C">
        <w:tc>
          <w:tcPr>
            <w:tcW w:w="2685" w:type="dxa"/>
            <w:vMerge/>
            <w:tcBorders>
              <w:right w:val="single" w:sz="4" w:space="0" w:color="auto"/>
            </w:tcBorders>
            <w:shd w:val="pct15" w:color="auto" w:fill="auto"/>
          </w:tcPr>
          <w:p w14:paraId="0861AC95" w14:textId="77777777" w:rsidR="00152D5E" w:rsidRPr="003F504B" w:rsidRDefault="00152D5E" w:rsidP="0072798C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26268687" w14:textId="0F790474" w:rsidR="00152D5E" w:rsidRDefault="00B5615F" w:rsidP="00B5615F">
            <w:pPr>
              <w:spacing w:after="0" w:line="240" w:lineRule="auto"/>
              <w:rPr>
                <w:rFonts w:ascii="Verdana" w:eastAsia="Times New Roman" w:hAnsi="Verdana" w:cs="Courier New"/>
                <w:sz w:val="20"/>
                <w:szCs w:val="20"/>
                <w:lang w:eastAsia="nl-NL"/>
              </w:rPr>
            </w:pPr>
            <w:r>
              <w:rPr>
                <w:rFonts w:ascii="Verdana" w:eastAsia="Times New Roman" w:hAnsi="Verdana" w:cs="Courier New"/>
                <w:sz w:val="20"/>
                <w:szCs w:val="20"/>
                <w:lang w:eastAsia="nl-NL"/>
              </w:rPr>
              <w:t>Naam w</w:t>
            </w:r>
            <w:r w:rsidR="00152D5E">
              <w:rPr>
                <w:rFonts w:ascii="Verdana" w:eastAsia="Times New Roman" w:hAnsi="Verdana" w:cs="Courier New"/>
                <w:sz w:val="20"/>
                <w:szCs w:val="20"/>
                <w:lang w:eastAsia="nl-NL"/>
              </w:rPr>
              <w:t>aarnemer</w:t>
            </w:r>
            <w:r w:rsidR="00BF514F">
              <w:rPr>
                <w:rFonts w:ascii="Verdana" w:eastAsia="Times New Roman" w:hAnsi="Verdana" w:cs="Courier New"/>
                <w:sz w:val="20"/>
                <w:szCs w:val="20"/>
                <w:lang w:eastAsia="nl-NL"/>
              </w:rPr>
              <w:t>(s)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F03BDF0" w14:textId="51E3ABA4" w:rsidR="00152D5E" w:rsidRPr="00140DAF" w:rsidRDefault="00152D5E" w:rsidP="0072798C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7507E0" w:rsidRPr="003F504B" w14:paraId="56DFEF2A" w14:textId="77777777" w:rsidTr="0072798C">
        <w:tc>
          <w:tcPr>
            <w:tcW w:w="2685" w:type="dxa"/>
            <w:vMerge/>
            <w:tcBorders>
              <w:right w:val="single" w:sz="4" w:space="0" w:color="auto"/>
            </w:tcBorders>
            <w:shd w:val="pct15" w:color="auto" w:fill="auto"/>
          </w:tcPr>
          <w:p w14:paraId="057B0409" w14:textId="77777777" w:rsidR="007507E0" w:rsidRPr="003F504B" w:rsidRDefault="007507E0" w:rsidP="0072798C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5B567BB9" w14:textId="010BE71A" w:rsidR="007507E0" w:rsidRDefault="007507E0" w:rsidP="00B5615F">
            <w:pPr>
              <w:spacing w:after="0" w:line="240" w:lineRule="auto"/>
              <w:rPr>
                <w:rFonts w:ascii="Verdana" w:eastAsia="Times New Roman" w:hAnsi="Verdana" w:cs="Courier New"/>
                <w:sz w:val="20"/>
                <w:szCs w:val="20"/>
                <w:lang w:eastAsia="nl-NL"/>
              </w:rPr>
            </w:pPr>
            <w:r>
              <w:rPr>
                <w:rFonts w:ascii="Verdana" w:eastAsia="Times New Roman" w:hAnsi="Verdana" w:cs="Courier New"/>
                <w:sz w:val="20"/>
                <w:szCs w:val="20"/>
                <w:lang w:eastAsia="nl-NL"/>
              </w:rPr>
              <w:t>Naam uitvoerder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FD559BA" w14:textId="263C9E7A" w:rsidR="007507E0" w:rsidRPr="00140DAF" w:rsidRDefault="007507E0" w:rsidP="0072798C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CD3276" w:rsidRPr="003F504B" w14:paraId="1EE8E692" w14:textId="77777777" w:rsidTr="0072798C">
        <w:tc>
          <w:tcPr>
            <w:tcW w:w="2685" w:type="dxa"/>
            <w:vMerge/>
            <w:tcBorders>
              <w:right w:val="single" w:sz="4" w:space="0" w:color="auto"/>
            </w:tcBorders>
            <w:shd w:val="pct15" w:color="auto" w:fill="auto"/>
          </w:tcPr>
          <w:p w14:paraId="33E9E4E5" w14:textId="77777777" w:rsidR="00CD3276" w:rsidRPr="003F504B" w:rsidRDefault="00CD3276" w:rsidP="0072798C">
            <w:pPr>
              <w:spacing w:after="0" w:line="240" w:lineRule="auto"/>
              <w:rPr>
                <w:rFonts w:ascii="Verdana" w:hAnsi="Verdana"/>
                <w:sz w:val="28"/>
                <w:szCs w:val="28"/>
              </w:rPr>
            </w:pP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2EFEEFAC" w14:textId="77777777" w:rsidR="00CD3276" w:rsidRPr="003F504B" w:rsidRDefault="00CD3276" w:rsidP="0072798C">
            <w:pPr>
              <w:spacing w:after="0" w:line="240" w:lineRule="auto"/>
              <w:rPr>
                <w:rFonts w:ascii="Verdana" w:eastAsia="Times New Roman" w:hAnsi="Verdana" w:cs="Courier New"/>
                <w:sz w:val="20"/>
                <w:szCs w:val="20"/>
                <w:lang w:eastAsia="nl-NL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Zaaknummer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53D6218" w14:textId="7E98775F" w:rsidR="00CD3276" w:rsidRPr="00140DAF" w:rsidRDefault="00CD3276" w:rsidP="00005C36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CD3276" w:rsidRPr="003F504B" w14:paraId="417A9070" w14:textId="77777777" w:rsidTr="0072798C">
        <w:tc>
          <w:tcPr>
            <w:tcW w:w="2685" w:type="dxa"/>
            <w:vMerge/>
            <w:tcBorders>
              <w:right w:val="single" w:sz="4" w:space="0" w:color="auto"/>
            </w:tcBorders>
            <w:shd w:val="pct15" w:color="auto" w:fill="auto"/>
          </w:tcPr>
          <w:p w14:paraId="67E23D30" w14:textId="77777777" w:rsidR="00CD3276" w:rsidRPr="003F504B" w:rsidRDefault="00CD3276" w:rsidP="0072798C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6D524595" w14:textId="77777777" w:rsidR="00CD3276" w:rsidRPr="003F504B" w:rsidRDefault="00CD3276" w:rsidP="0072798C">
            <w:pPr>
              <w:spacing w:after="0" w:line="240" w:lineRule="auto"/>
              <w:rPr>
                <w:rFonts w:ascii="Verdana" w:eastAsia="Times New Roman" w:hAnsi="Verdana" w:cs="Courier New"/>
                <w:sz w:val="20"/>
                <w:szCs w:val="20"/>
                <w:lang w:eastAsia="nl-NL"/>
              </w:rPr>
            </w:pPr>
            <w:r w:rsidRPr="003F504B">
              <w:rPr>
                <w:rFonts w:ascii="Verdana" w:eastAsia="Times New Roman" w:hAnsi="Verdana" w:cs="Courier New"/>
                <w:sz w:val="20"/>
                <w:szCs w:val="20"/>
                <w:lang w:eastAsia="nl-NL"/>
              </w:rPr>
              <w:t>Korte zaako</w:t>
            </w:r>
            <w:r>
              <w:rPr>
                <w:rFonts w:ascii="Verdana" w:eastAsia="Times New Roman" w:hAnsi="Verdana" w:cs="Courier New"/>
                <w:sz w:val="20"/>
                <w:szCs w:val="20"/>
                <w:lang w:eastAsia="nl-NL"/>
              </w:rPr>
              <w:t>mschrijving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8445B98" w14:textId="3A287B89" w:rsidR="00CD3276" w:rsidRPr="00140DAF" w:rsidRDefault="00CD3276" w:rsidP="00636632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CD3276" w:rsidRPr="003F504B" w14:paraId="76910E3A" w14:textId="77777777" w:rsidTr="0072798C">
        <w:tc>
          <w:tcPr>
            <w:tcW w:w="2685" w:type="dxa"/>
            <w:vMerge/>
            <w:tcBorders>
              <w:right w:val="single" w:sz="4" w:space="0" w:color="auto"/>
            </w:tcBorders>
            <w:shd w:val="pct15" w:color="auto" w:fill="auto"/>
          </w:tcPr>
          <w:p w14:paraId="1603F7B3" w14:textId="77777777" w:rsidR="00CD3276" w:rsidRPr="003F504B" w:rsidRDefault="00CD3276" w:rsidP="0072798C">
            <w:pPr>
              <w:spacing w:after="0" w:line="240" w:lineRule="auto"/>
              <w:rPr>
                <w:rFonts w:ascii="Verdana" w:hAnsi="Verdana"/>
                <w:sz w:val="28"/>
                <w:szCs w:val="28"/>
              </w:rPr>
            </w:pP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31424DCB" w14:textId="77777777" w:rsidR="00CD3276" w:rsidRPr="003F504B" w:rsidRDefault="00CD3276" w:rsidP="0072798C">
            <w:pPr>
              <w:spacing w:after="0" w:line="240" w:lineRule="auto"/>
              <w:rPr>
                <w:rFonts w:ascii="Verdana" w:eastAsia="Times New Roman" w:hAnsi="Verdana" w:cs="Courier New"/>
                <w:sz w:val="20"/>
                <w:szCs w:val="20"/>
                <w:lang w:eastAsia="nl-NL"/>
              </w:rPr>
            </w:pPr>
            <w:r>
              <w:rPr>
                <w:rFonts w:ascii="Verdana" w:eastAsia="Times New Roman" w:hAnsi="Verdana" w:cs="Courier New"/>
                <w:sz w:val="20"/>
                <w:szCs w:val="20"/>
                <w:lang w:eastAsia="nl-NL"/>
              </w:rPr>
              <w:t>Opdrachtnemer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AF2E53" w14:textId="3E1812B5" w:rsidR="00CD3276" w:rsidRPr="00140DAF" w:rsidRDefault="00CD3276" w:rsidP="0072798C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CD3276" w:rsidRPr="003F504B" w14:paraId="7DD4572C" w14:textId="77777777" w:rsidTr="0072798C">
        <w:tc>
          <w:tcPr>
            <w:tcW w:w="2685" w:type="dxa"/>
            <w:vMerge/>
            <w:tcBorders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35DBAC60" w14:textId="77777777" w:rsidR="00CD3276" w:rsidRPr="003F504B" w:rsidRDefault="00CD3276" w:rsidP="0072798C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4770A888" w14:textId="3BC97280" w:rsidR="00CD3276" w:rsidRPr="003F504B" w:rsidRDefault="00A72DC1" w:rsidP="006457D2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Documentkenmerk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7FE3216" w14:textId="3C927EB9" w:rsidR="00CD3276" w:rsidRPr="00140DAF" w:rsidRDefault="00CD3276" w:rsidP="0072798C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56212360" w14:textId="77777777" w:rsidR="00CD3276" w:rsidRDefault="00CD3276" w:rsidP="00CD3276">
      <w:pPr>
        <w:rPr>
          <w:rFonts w:ascii="Verdana" w:hAnsi="Verdana"/>
          <w:sz w:val="20"/>
          <w:szCs w:val="2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D9D9D9"/>
          <w:insideV w:val="single" w:sz="4" w:space="0" w:color="D9D9D9"/>
        </w:tblBorders>
        <w:tblLook w:val="04A0" w:firstRow="1" w:lastRow="0" w:firstColumn="1" w:lastColumn="0" w:noHBand="0" w:noVBand="1"/>
      </w:tblPr>
      <w:tblGrid>
        <w:gridCol w:w="9322"/>
      </w:tblGrid>
      <w:tr w:rsidR="00CD3276" w:rsidRPr="003F504B" w14:paraId="3576E6A2" w14:textId="77777777" w:rsidTr="0072798C">
        <w:tc>
          <w:tcPr>
            <w:tcW w:w="9322" w:type="dxa"/>
            <w:tcBorders>
              <w:top w:val="single" w:sz="4" w:space="0" w:color="auto"/>
              <w:bottom w:val="single" w:sz="4" w:space="0" w:color="auto"/>
            </w:tcBorders>
            <w:shd w:val="pct15" w:color="auto" w:fill="auto"/>
          </w:tcPr>
          <w:p w14:paraId="50570565" w14:textId="77777777" w:rsidR="00CD3276" w:rsidRPr="00DB36CE" w:rsidRDefault="00CD3276" w:rsidP="0072798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DB36CE">
              <w:rPr>
                <w:rFonts w:ascii="Verdana" w:hAnsi="Verdana"/>
                <w:b/>
                <w:sz w:val="20"/>
                <w:szCs w:val="20"/>
              </w:rPr>
              <w:t xml:space="preserve">1. </w:t>
            </w:r>
            <w:r w:rsidRPr="00DB36CE">
              <w:rPr>
                <w:rFonts w:ascii="Verdana" w:hAnsi="Verdana"/>
                <w:b/>
                <w:sz w:val="20"/>
                <w:szCs w:val="20"/>
              </w:rPr>
              <w:tab/>
              <w:t>Algemene informatie</w:t>
            </w:r>
          </w:p>
        </w:tc>
      </w:tr>
      <w:tr w:rsidR="005E1F33" w:rsidRPr="003F504B" w14:paraId="4A06732F" w14:textId="77777777" w:rsidTr="005E1F33">
        <w:trPr>
          <w:trHeight w:val="496"/>
        </w:trPr>
        <w:tc>
          <w:tcPr>
            <w:tcW w:w="9322" w:type="dxa"/>
            <w:tcBorders>
              <w:top w:val="single" w:sz="4" w:space="0" w:color="auto"/>
            </w:tcBorders>
            <w:shd w:val="clear" w:color="auto" w:fill="auto"/>
          </w:tcPr>
          <w:p w14:paraId="0B871F30" w14:textId="77777777" w:rsidR="005E1F33" w:rsidRDefault="005E1F33" w:rsidP="00950101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  <w:p w14:paraId="59C419C0" w14:textId="77777777" w:rsidR="004F75DF" w:rsidRDefault="004F75DF" w:rsidP="00950101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  <w:p w14:paraId="531CC61F" w14:textId="77777777" w:rsidR="004F75DF" w:rsidRDefault="004F75DF" w:rsidP="00950101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  <w:p w14:paraId="5475E607" w14:textId="5B14584C" w:rsidR="004F75DF" w:rsidRPr="00140DAF" w:rsidRDefault="004F75DF" w:rsidP="00950101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2BA22AAD" w14:textId="77777777" w:rsidR="00CD3276" w:rsidRDefault="00CD3276" w:rsidP="00CD3276">
      <w:pPr>
        <w:rPr>
          <w:rFonts w:ascii="Verdana" w:hAnsi="Verdana"/>
          <w:sz w:val="20"/>
          <w:szCs w:val="2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D9D9D9"/>
          <w:insideV w:val="single" w:sz="4" w:space="0" w:color="D9D9D9"/>
        </w:tblBorders>
        <w:tblLook w:val="04A0" w:firstRow="1" w:lastRow="0" w:firstColumn="1" w:lastColumn="0" w:noHBand="0" w:noVBand="1"/>
      </w:tblPr>
      <w:tblGrid>
        <w:gridCol w:w="9322"/>
      </w:tblGrid>
      <w:tr w:rsidR="00CD3276" w:rsidRPr="003F504B" w14:paraId="0BAB7A76" w14:textId="77777777" w:rsidTr="00BF514F">
        <w:tc>
          <w:tcPr>
            <w:tcW w:w="9322" w:type="dxa"/>
            <w:tcBorders>
              <w:top w:val="single" w:sz="4" w:space="0" w:color="auto"/>
              <w:bottom w:val="single" w:sz="4" w:space="0" w:color="auto"/>
            </w:tcBorders>
            <w:shd w:val="pct15" w:color="auto" w:fill="auto"/>
          </w:tcPr>
          <w:p w14:paraId="59E6F0A9" w14:textId="248FE3FA" w:rsidR="00CD3276" w:rsidRPr="00DB36CE" w:rsidRDefault="00152D5E" w:rsidP="00152D5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</w:t>
            </w:r>
            <w:r w:rsidR="00005C36">
              <w:rPr>
                <w:rFonts w:ascii="Verdana" w:hAnsi="Verdana"/>
                <w:b/>
                <w:sz w:val="20"/>
                <w:szCs w:val="20"/>
              </w:rPr>
              <w:t>.</w:t>
            </w:r>
            <w:r w:rsidR="00005C36">
              <w:rPr>
                <w:rFonts w:ascii="Verdana" w:hAnsi="Verdana"/>
                <w:b/>
                <w:sz w:val="20"/>
                <w:szCs w:val="20"/>
              </w:rPr>
              <w:tab/>
            </w:r>
            <w:r w:rsidR="001160FE">
              <w:rPr>
                <w:rFonts w:ascii="Verdana" w:hAnsi="Verdana"/>
                <w:b/>
                <w:sz w:val="20"/>
                <w:szCs w:val="20"/>
              </w:rPr>
              <w:t>Doel</w:t>
            </w:r>
          </w:p>
        </w:tc>
      </w:tr>
      <w:tr w:rsidR="00BF514F" w:rsidRPr="003F504B" w14:paraId="63F5AA8B" w14:textId="77777777" w:rsidTr="00BF514F">
        <w:tc>
          <w:tcPr>
            <w:tcW w:w="9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D796E29" w14:textId="77777777" w:rsidR="00BE7821" w:rsidRDefault="00BE7821" w:rsidP="004F75D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  <w:p w14:paraId="081531A4" w14:textId="77777777" w:rsidR="004F75DF" w:rsidRDefault="004F75DF" w:rsidP="004F75D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  <w:p w14:paraId="301E0A8A" w14:textId="77777777" w:rsidR="004F75DF" w:rsidRDefault="004F75DF" w:rsidP="004F75D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  <w:p w14:paraId="494B2C77" w14:textId="368C3453" w:rsidR="004F75DF" w:rsidRPr="004F75DF" w:rsidRDefault="004F75DF" w:rsidP="004F75D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4C39B69A" w14:textId="77777777" w:rsidR="00B128C7" w:rsidRDefault="00B128C7" w:rsidP="00B128C7"/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D9D9D9"/>
          <w:insideV w:val="single" w:sz="4" w:space="0" w:color="D9D9D9"/>
        </w:tblBorders>
        <w:tblLook w:val="04A0" w:firstRow="1" w:lastRow="0" w:firstColumn="1" w:lastColumn="0" w:noHBand="0" w:noVBand="1"/>
      </w:tblPr>
      <w:tblGrid>
        <w:gridCol w:w="959"/>
        <w:gridCol w:w="2268"/>
        <w:gridCol w:w="2126"/>
        <w:gridCol w:w="2062"/>
        <w:gridCol w:w="1907"/>
      </w:tblGrid>
      <w:tr w:rsidR="00B128C7" w:rsidRPr="003F504B" w14:paraId="0A957563" w14:textId="77777777" w:rsidTr="009A07DE">
        <w:tc>
          <w:tcPr>
            <w:tcW w:w="932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pct15" w:color="auto" w:fill="auto"/>
          </w:tcPr>
          <w:p w14:paraId="5D1F087C" w14:textId="6281F79B" w:rsidR="00B128C7" w:rsidRPr="00DB36CE" w:rsidRDefault="00B128C7" w:rsidP="009A07D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3</w:t>
            </w:r>
            <w:r w:rsidRPr="00DB36CE">
              <w:rPr>
                <w:rFonts w:ascii="Verdana" w:hAnsi="Verdana"/>
                <w:b/>
                <w:sz w:val="20"/>
                <w:szCs w:val="20"/>
              </w:rPr>
              <w:t>.</w:t>
            </w:r>
            <w:r w:rsidRPr="00DB36CE">
              <w:rPr>
                <w:rFonts w:ascii="Verdana" w:hAnsi="Verdana"/>
                <w:b/>
                <w:sz w:val="20"/>
                <w:szCs w:val="20"/>
              </w:rPr>
              <w:tab/>
            </w:r>
            <w:r w:rsidR="00E9441A">
              <w:rPr>
                <w:rFonts w:ascii="Verdana" w:hAnsi="Verdana"/>
                <w:b/>
                <w:sz w:val="20"/>
                <w:szCs w:val="20"/>
              </w:rPr>
              <w:t>Waarnemingsaspecten</w:t>
            </w:r>
          </w:p>
        </w:tc>
      </w:tr>
      <w:tr w:rsidR="005E1F33" w:rsidRPr="003F504B" w14:paraId="207A0769" w14:textId="77777777" w:rsidTr="005E1F33">
        <w:tc>
          <w:tcPr>
            <w:tcW w:w="535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673F0CAF" w14:textId="35C43893" w:rsidR="005E1F33" w:rsidRDefault="005E1F33" w:rsidP="005E1F3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Risico’s</w:t>
            </w:r>
            <w:r w:rsidR="00140DAF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="00140DAF" w:rsidRPr="00636632">
              <w:rPr>
                <w:rFonts w:ascii="Verdana" w:hAnsi="Verdana"/>
                <w:sz w:val="18"/>
                <w:szCs w:val="18"/>
              </w:rPr>
              <w:t>(</w:t>
            </w:r>
            <w:r w:rsidR="00140DAF" w:rsidRPr="00636632">
              <w:rPr>
                <w:rFonts w:ascii="Verdana" w:eastAsiaTheme="minorHAnsi" w:hAnsi="Verdana" w:cs="Verdana"/>
                <w:sz w:val="18"/>
                <w:szCs w:val="18"/>
              </w:rPr>
              <w:t>voor meer informatie, zie risicodossier)</w:t>
            </w:r>
          </w:p>
        </w:tc>
        <w:tc>
          <w:tcPr>
            <w:tcW w:w="20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pct15" w:color="auto" w:fill="auto"/>
            <w:vAlign w:val="center"/>
          </w:tcPr>
          <w:p w14:paraId="75EA50AF" w14:textId="065A12A2" w:rsidR="005E1F33" w:rsidRDefault="005E1F33" w:rsidP="005E1F3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E1F33">
              <w:rPr>
                <w:rFonts w:ascii="Verdana" w:hAnsi="Verdana"/>
                <w:b/>
                <w:sz w:val="20"/>
                <w:szCs w:val="20"/>
              </w:rPr>
              <w:t>Locatie</w:t>
            </w: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pct15" w:color="auto" w:fill="auto"/>
            <w:vAlign w:val="center"/>
          </w:tcPr>
          <w:p w14:paraId="1E46E2DD" w14:textId="6CB3F526" w:rsidR="005E1F33" w:rsidRDefault="005E1F33" w:rsidP="005E1F3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Aandachtspunt</w:t>
            </w:r>
          </w:p>
        </w:tc>
      </w:tr>
      <w:tr w:rsidR="00140DAF" w:rsidRPr="003F504B" w14:paraId="43976A1C" w14:textId="77777777" w:rsidTr="00933654"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25EF0B" w14:textId="10FBCBB5" w:rsidR="005E1F33" w:rsidRPr="00B128C7" w:rsidRDefault="005E1F33" w:rsidP="00B128C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b/>
              </w:rPr>
              <w:t>N</w:t>
            </w:r>
            <w:r w:rsidRPr="00B128C7">
              <w:rPr>
                <w:b/>
              </w:rPr>
              <w:t>r.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F97FE74" w14:textId="36677BF9" w:rsidR="00636632" w:rsidRPr="00636632" w:rsidRDefault="005E1F33" w:rsidP="00636632">
            <w:pPr>
              <w:spacing w:after="0" w:line="240" w:lineRule="auto"/>
              <w:jc w:val="center"/>
              <w:rPr>
                <w:b/>
              </w:rPr>
            </w:pPr>
            <w:r w:rsidRPr="00B128C7">
              <w:rPr>
                <w:b/>
              </w:rPr>
              <w:t>Risico omschrijving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5097FF4" w14:textId="3A321E83" w:rsidR="005E1F33" w:rsidRPr="00B128C7" w:rsidRDefault="005E1F33" w:rsidP="00B128C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128C7">
              <w:rPr>
                <w:b/>
              </w:rPr>
              <w:t>Oorzaak</w:t>
            </w:r>
          </w:p>
        </w:tc>
        <w:tc>
          <w:tcPr>
            <w:tcW w:w="206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87EAF5A" w14:textId="24E87EED" w:rsidR="005E1F33" w:rsidRPr="00B128C7" w:rsidRDefault="005E1F33" w:rsidP="00B128C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90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C50674A" w14:textId="4C8D1543" w:rsidR="005E1F33" w:rsidRPr="00B128C7" w:rsidRDefault="005E1F33" w:rsidP="00B128C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B128C7" w:rsidRPr="003F504B" w14:paraId="25497D91" w14:textId="77777777" w:rsidTr="005E1F33"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35D7A" w14:textId="782728E9" w:rsidR="00B128C7" w:rsidRPr="00636632" w:rsidRDefault="00B128C7" w:rsidP="0072798C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F60B15" w14:textId="73A0BAB2" w:rsidR="00B128C7" w:rsidRPr="00636632" w:rsidRDefault="00B128C7" w:rsidP="0072798C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013DE8D" w14:textId="1DDAF2C9" w:rsidR="00B128C7" w:rsidRPr="002A53DB" w:rsidRDefault="00B128C7" w:rsidP="0072798C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54D8A5B" w14:textId="5683EAFE" w:rsidR="00B128C7" w:rsidRPr="00140DAF" w:rsidRDefault="00B128C7" w:rsidP="005E1F33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AC1BBAB" w14:textId="61925FB8" w:rsidR="00B128C7" w:rsidRPr="00140DAF" w:rsidRDefault="00B128C7" w:rsidP="005E1F33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B128C7" w:rsidRPr="003F504B" w14:paraId="615BB4EF" w14:textId="77777777" w:rsidTr="005E1F33"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A3A03" w14:textId="77777777" w:rsidR="00B128C7" w:rsidRPr="003F504B" w:rsidRDefault="00B128C7" w:rsidP="0072798C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7204B74" w14:textId="77777777" w:rsidR="00B128C7" w:rsidRPr="002A53DB" w:rsidRDefault="00B128C7" w:rsidP="0072798C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CFB43C1" w14:textId="77777777" w:rsidR="00B128C7" w:rsidRPr="002A53DB" w:rsidRDefault="00B128C7" w:rsidP="0072798C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E63402B" w14:textId="77777777" w:rsidR="00B128C7" w:rsidRPr="002A53DB" w:rsidRDefault="00B128C7" w:rsidP="0072798C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0A1919B" w14:textId="77777777" w:rsidR="00B128C7" w:rsidRPr="002A53DB" w:rsidRDefault="00B128C7" w:rsidP="0072798C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B128C7" w:rsidRPr="003F504B" w14:paraId="42F2FE5D" w14:textId="77777777" w:rsidTr="005E1F33"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896EE" w14:textId="77777777" w:rsidR="00B128C7" w:rsidRPr="003F504B" w:rsidRDefault="00B128C7" w:rsidP="0072798C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B832046" w14:textId="77777777" w:rsidR="00B128C7" w:rsidRPr="002A53DB" w:rsidRDefault="00B128C7" w:rsidP="0072798C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79E1FD" w14:textId="77777777" w:rsidR="00B128C7" w:rsidRPr="002A53DB" w:rsidRDefault="00B128C7" w:rsidP="0072798C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EDF8878" w14:textId="77777777" w:rsidR="00B128C7" w:rsidRPr="002A53DB" w:rsidRDefault="00B128C7" w:rsidP="0072798C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832A1B" w14:textId="77777777" w:rsidR="00B128C7" w:rsidRPr="002A53DB" w:rsidRDefault="00B128C7" w:rsidP="0072798C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22C4FF81" w14:textId="77777777" w:rsidR="00B128C7" w:rsidRDefault="00B128C7"/>
    <w:p w14:paraId="05183F45" w14:textId="77777777" w:rsidR="00BE7821" w:rsidRDefault="00BE7821">
      <w:r>
        <w:br w:type="page"/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D9D9D9"/>
          <w:insideV w:val="single" w:sz="4" w:space="0" w:color="D9D9D9"/>
        </w:tblBorders>
        <w:tblLook w:val="04A0" w:firstRow="1" w:lastRow="0" w:firstColumn="1" w:lastColumn="0" w:noHBand="0" w:noVBand="1"/>
      </w:tblPr>
      <w:tblGrid>
        <w:gridCol w:w="1546"/>
        <w:gridCol w:w="1615"/>
        <w:gridCol w:w="3164"/>
        <w:gridCol w:w="2997"/>
      </w:tblGrid>
      <w:tr w:rsidR="00CD3276" w:rsidRPr="003F504B" w14:paraId="34F2C351" w14:textId="77777777" w:rsidTr="0072798C">
        <w:tc>
          <w:tcPr>
            <w:tcW w:w="932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pct15" w:color="auto" w:fill="auto"/>
          </w:tcPr>
          <w:p w14:paraId="28FAB4B1" w14:textId="48268109" w:rsidR="00CD3276" w:rsidRPr="00DB36CE" w:rsidRDefault="00BE7821" w:rsidP="00A72DC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lastRenderedPageBreak/>
              <w:t>4</w:t>
            </w:r>
            <w:r w:rsidR="00CD3276" w:rsidRPr="00DB36CE">
              <w:rPr>
                <w:rFonts w:ascii="Verdana" w:hAnsi="Verdana"/>
                <w:b/>
                <w:sz w:val="20"/>
                <w:szCs w:val="20"/>
              </w:rPr>
              <w:t>.</w:t>
            </w:r>
            <w:r w:rsidR="00CD3276" w:rsidRPr="00DB36CE">
              <w:rPr>
                <w:rFonts w:ascii="Verdana" w:hAnsi="Verdana"/>
                <w:b/>
                <w:sz w:val="20"/>
                <w:szCs w:val="20"/>
              </w:rPr>
              <w:tab/>
            </w:r>
            <w:r w:rsidR="00A72DC1">
              <w:rPr>
                <w:rFonts w:ascii="Verdana" w:hAnsi="Verdana"/>
                <w:b/>
                <w:sz w:val="20"/>
                <w:szCs w:val="20"/>
              </w:rPr>
              <w:t>Conclusie</w:t>
            </w:r>
          </w:p>
        </w:tc>
      </w:tr>
      <w:tr w:rsidR="00CD3276" w:rsidRPr="003F504B" w14:paraId="023BFA3D" w14:textId="77777777" w:rsidTr="0072798C">
        <w:tc>
          <w:tcPr>
            <w:tcW w:w="932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48C751" w14:textId="77777777" w:rsidR="001160FE" w:rsidRDefault="001160FE" w:rsidP="003E006A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  <w:p w14:paraId="7C327F1E" w14:textId="77777777" w:rsidR="004F75DF" w:rsidRDefault="004F75DF" w:rsidP="003E006A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  <w:p w14:paraId="38439BE2" w14:textId="77777777" w:rsidR="004F75DF" w:rsidRDefault="004F75DF" w:rsidP="003E006A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  <w:p w14:paraId="14BFFBDB" w14:textId="77777777" w:rsidR="004F75DF" w:rsidRDefault="004F75DF" w:rsidP="003E006A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  <w:p w14:paraId="3507AB1B" w14:textId="019B8DB7" w:rsidR="001160FE" w:rsidRPr="00C2675F" w:rsidRDefault="001160FE" w:rsidP="003E006A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A72DC1" w:rsidRPr="003F504B" w14:paraId="195019EE" w14:textId="77777777" w:rsidTr="00A72DC1">
        <w:tc>
          <w:tcPr>
            <w:tcW w:w="9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AEC60F3" w14:textId="54D69A75" w:rsidR="00A72DC1" w:rsidRPr="00A72DC1" w:rsidRDefault="00BE7821" w:rsidP="00AB503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4.</w:t>
            </w:r>
            <w:r w:rsidR="00AB5039">
              <w:rPr>
                <w:rFonts w:ascii="Verdana" w:hAnsi="Verdana"/>
                <w:b/>
                <w:sz w:val="20"/>
                <w:szCs w:val="20"/>
              </w:rPr>
              <w:t>1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="00E9441A">
              <w:rPr>
                <w:rFonts w:ascii="Verdana" w:hAnsi="Verdana"/>
                <w:b/>
                <w:sz w:val="20"/>
                <w:szCs w:val="20"/>
              </w:rPr>
              <w:t>Advies m.b</w:t>
            </w:r>
            <w:r w:rsidR="005E1F33">
              <w:rPr>
                <w:rFonts w:ascii="Verdana" w:hAnsi="Verdana"/>
                <w:b/>
                <w:sz w:val="20"/>
                <w:szCs w:val="20"/>
              </w:rPr>
              <w:t>.</w:t>
            </w:r>
            <w:r w:rsidR="00E9441A">
              <w:rPr>
                <w:rFonts w:ascii="Verdana" w:hAnsi="Verdana"/>
                <w:b/>
                <w:sz w:val="20"/>
                <w:szCs w:val="20"/>
              </w:rPr>
              <w:t>t. r</w:t>
            </w:r>
            <w:r w:rsidR="00A72DC1" w:rsidRPr="00A72DC1">
              <w:rPr>
                <w:rFonts w:ascii="Verdana" w:hAnsi="Verdana"/>
                <w:b/>
                <w:sz w:val="20"/>
                <w:szCs w:val="20"/>
              </w:rPr>
              <w:t>isico’s</w:t>
            </w:r>
          </w:p>
        </w:tc>
      </w:tr>
      <w:tr w:rsidR="001160FE" w:rsidRPr="003F504B" w14:paraId="42BBF94D" w14:textId="77777777" w:rsidTr="00A72DC1">
        <w:tc>
          <w:tcPr>
            <w:tcW w:w="9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196171" w14:textId="3902C504" w:rsidR="001160FE" w:rsidRPr="00A72DC1" w:rsidRDefault="001160FE" w:rsidP="001160FE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Bestaande risico’s</w:t>
            </w:r>
          </w:p>
        </w:tc>
      </w:tr>
      <w:tr w:rsidR="001160FE" w:rsidRPr="003F504B" w14:paraId="4DBE82D8" w14:textId="77777777" w:rsidTr="00AB5039"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0058BA" w14:textId="35F66F4B" w:rsidR="001160FE" w:rsidRPr="00A72DC1" w:rsidRDefault="001160FE" w:rsidP="003E006A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Nummer</w:t>
            </w:r>
          </w:p>
        </w:tc>
        <w:tc>
          <w:tcPr>
            <w:tcW w:w="7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F2BC8AD" w14:textId="63CE50C5" w:rsidR="001160FE" w:rsidRPr="00A72DC1" w:rsidRDefault="00E9441A" w:rsidP="001160FE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Advies</w:t>
            </w:r>
          </w:p>
        </w:tc>
      </w:tr>
      <w:tr w:rsidR="001160FE" w:rsidRPr="003F504B" w14:paraId="1A1BD51C" w14:textId="77777777" w:rsidTr="00AB5039"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7CC4AF" w14:textId="07D3B548" w:rsidR="001160FE" w:rsidRPr="00140DAF" w:rsidRDefault="001160FE" w:rsidP="003E006A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92282A" w14:textId="242DB05D" w:rsidR="001160FE" w:rsidRPr="00140DAF" w:rsidRDefault="001160FE" w:rsidP="003E006A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1160FE" w:rsidRPr="003F504B" w14:paraId="0A249ECE" w14:textId="77777777" w:rsidTr="00AB5039"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620667" w14:textId="77777777" w:rsidR="001160FE" w:rsidRPr="00140DAF" w:rsidRDefault="001160FE" w:rsidP="003E006A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9C8199" w14:textId="77777777" w:rsidR="001160FE" w:rsidRPr="00140DAF" w:rsidRDefault="001160FE" w:rsidP="003E006A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1160FE" w:rsidRPr="003F504B" w14:paraId="4F447ADB" w14:textId="77777777" w:rsidTr="00FA0E91">
        <w:tc>
          <w:tcPr>
            <w:tcW w:w="9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C695090" w14:textId="32050B14" w:rsidR="001160FE" w:rsidRPr="00A72DC1" w:rsidRDefault="001160FE" w:rsidP="001160FE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Nieuwe risico’s</w:t>
            </w:r>
          </w:p>
        </w:tc>
      </w:tr>
      <w:tr w:rsidR="00A72DC1" w:rsidRPr="003F504B" w14:paraId="69EAD475" w14:textId="77777777" w:rsidTr="00AB5039"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6FEB6CA" w14:textId="08869A73" w:rsidR="00A72DC1" w:rsidRPr="00A72DC1" w:rsidRDefault="005E1F33" w:rsidP="005E1F3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O</w:t>
            </w:r>
            <w:r w:rsidR="00A72DC1" w:rsidRPr="00A72DC1">
              <w:rPr>
                <w:rFonts w:ascii="Verdana" w:hAnsi="Verdana"/>
                <w:b/>
                <w:sz w:val="20"/>
                <w:szCs w:val="20"/>
              </w:rPr>
              <w:t>mschrijving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4B726AB" w14:textId="6FCA64FA" w:rsidR="00A72DC1" w:rsidRPr="00A72DC1" w:rsidRDefault="001160FE" w:rsidP="001160FE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O</w:t>
            </w:r>
            <w:r w:rsidR="00A72DC1" w:rsidRPr="00A72DC1">
              <w:rPr>
                <w:rFonts w:ascii="Verdana" w:hAnsi="Verdana"/>
                <w:b/>
                <w:sz w:val="20"/>
                <w:szCs w:val="20"/>
              </w:rPr>
              <w:t>orzaak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E179638" w14:textId="4173C162" w:rsidR="00A72DC1" w:rsidRPr="00A72DC1" w:rsidRDefault="001160FE" w:rsidP="001160FE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G</w:t>
            </w:r>
            <w:r w:rsidR="00A72DC1" w:rsidRPr="00A72DC1">
              <w:rPr>
                <w:rFonts w:ascii="Verdana" w:hAnsi="Verdana"/>
                <w:b/>
                <w:sz w:val="20"/>
                <w:szCs w:val="20"/>
              </w:rPr>
              <w:t>evolg</w:t>
            </w:r>
          </w:p>
        </w:tc>
      </w:tr>
      <w:tr w:rsidR="00A72DC1" w:rsidRPr="003F504B" w14:paraId="3BB4A669" w14:textId="77777777" w:rsidTr="00AB5039"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D6451" w14:textId="5FDE484C" w:rsidR="00A72DC1" w:rsidRDefault="00A72DC1" w:rsidP="003E006A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E783B" w14:textId="77777777" w:rsidR="00A72DC1" w:rsidRDefault="00A72DC1" w:rsidP="003E006A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72C20" w14:textId="77777777" w:rsidR="00A72DC1" w:rsidRDefault="00A72DC1" w:rsidP="003E006A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1160FE" w:rsidRPr="003F504B" w14:paraId="02175509" w14:textId="77777777" w:rsidTr="00AB5039"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6E633" w14:textId="624C9D2F" w:rsidR="001160FE" w:rsidRDefault="001160FE" w:rsidP="003E006A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9E302" w14:textId="77777777" w:rsidR="001160FE" w:rsidRDefault="001160FE" w:rsidP="003E006A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68B35" w14:textId="77777777" w:rsidR="001160FE" w:rsidRDefault="001160FE" w:rsidP="003E006A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4C4B3C7A" w14:textId="77777777" w:rsidR="00950101" w:rsidRDefault="00950101" w:rsidP="00CD3276">
      <w:pPr>
        <w:rPr>
          <w:rFonts w:ascii="Verdana" w:hAnsi="Verdana"/>
          <w:sz w:val="20"/>
          <w:szCs w:val="20"/>
        </w:rPr>
      </w:pPr>
    </w:p>
    <w:p w14:paraId="5E21178B" w14:textId="77777777" w:rsidR="00406D2B" w:rsidRDefault="00406D2B">
      <w:r>
        <w:br w:type="page"/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D9D9D9"/>
          <w:insideV w:val="single" w:sz="4" w:space="0" w:color="D9D9D9"/>
        </w:tblBorders>
        <w:tblLook w:val="04A0" w:firstRow="1" w:lastRow="0" w:firstColumn="1" w:lastColumn="0" w:noHBand="0" w:noVBand="1"/>
      </w:tblPr>
      <w:tblGrid>
        <w:gridCol w:w="9322"/>
      </w:tblGrid>
      <w:tr w:rsidR="00CD3276" w:rsidRPr="003F504B" w14:paraId="175D8DAA" w14:textId="77777777" w:rsidTr="00D378FB">
        <w:tc>
          <w:tcPr>
            <w:tcW w:w="9322" w:type="dxa"/>
            <w:tcBorders>
              <w:top w:val="single" w:sz="4" w:space="0" w:color="auto"/>
              <w:bottom w:val="single" w:sz="4" w:space="0" w:color="auto"/>
            </w:tcBorders>
            <w:shd w:val="pct15" w:color="auto" w:fill="auto"/>
          </w:tcPr>
          <w:p w14:paraId="3C014269" w14:textId="194108E6" w:rsidR="00CD3276" w:rsidRPr="00DB36CE" w:rsidRDefault="00BE7821" w:rsidP="00152D5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lastRenderedPageBreak/>
              <w:t>5</w:t>
            </w:r>
            <w:r w:rsidR="000359FC">
              <w:rPr>
                <w:rFonts w:ascii="Verdana" w:hAnsi="Verdana"/>
                <w:b/>
                <w:sz w:val="20"/>
                <w:szCs w:val="20"/>
              </w:rPr>
              <w:t>.</w:t>
            </w:r>
            <w:r w:rsidR="000359FC">
              <w:rPr>
                <w:rFonts w:ascii="Verdana" w:hAnsi="Verdana"/>
                <w:b/>
                <w:sz w:val="20"/>
                <w:szCs w:val="20"/>
              </w:rPr>
              <w:tab/>
              <w:t>Waarnemingen</w:t>
            </w:r>
          </w:p>
        </w:tc>
      </w:tr>
    </w:tbl>
    <w:p w14:paraId="3B9AC575" w14:textId="77777777" w:rsidR="00005C36" w:rsidRDefault="00005C36"/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6"/>
        <w:gridCol w:w="547"/>
        <w:gridCol w:w="7229"/>
      </w:tblGrid>
      <w:tr w:rsidR="00152D5E" w:rsidRPr="00213681" w14:paraId="3370D3D9" w14:textId="77777777" w:rsidTr="005303FB">
        <w:tc>
          <w:tcPr>
            <w:tcW w:w="2093" w:type="dxa"/>
            <w:gridSpan w:val="2"/>
            <w:shd w:val="clear" w:color="auto" w:fill="D9D9D9" w:themeFill="background1" w:themeFillShade="D9"/>
            <w:vAlign w:val="center"/>
          </w:tcPr>
          <w:p w14:paraId="69C78C44" w14:textId="77777777" w:rsidR="00152D5E" w:rsidRPr="00152D5E" w:rsidRDefault="00152D5E" w:rsidP="00152D5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152D5E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7229" w:type="dxa"/>
            <w:shd w:val="pct15" w:color="auto" w:fill="auto"/>
          </w:tcPr>
          <w:p w14:paraId="275CF006" w14:textId="0758FF86" w:rsidR="00152D5E" w:rsidRPr="00213681" w:rsidRDefault="00152D5E" w:rsidP="00B5615F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B5615F" w:rsidRPr="00213681" w14:paraId="304CC1DF" w14:textId="77777777" w:rsidTr="00B5615F">
        <w:tc>
          <w:tcPr>
            <w:tcW w:w="2093" w:type="dxa"/>
            <w:gridSpan w:val="2"/>
            <w:shd w:val="clear" w:color="auto" w:fill="D9D9D9" w:themeFill="background1" w:themeFillShade="D9"/>
            <w:vAlign w:val="center"/>
          </w:tcPr>
          <w:p w14:paraId="703CB992" w14:textId="77777777" w:rsidR="00B5615F" w:rsidRPr="00213681" w:rsidRDefault="00B5615F" w:rsidP="00B5615F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B5615F">
              <w:rPr>
                <w:rFonts w:ascii="Verdana" w:hAnsi="Verdana"/>
                <w:sz w:val="16"/>
                <w:szCs w:val="16"/>
              </w:rPr>
              <w:t>Basisinformatie</w:t>
            </w:r>
          </w:p>
        </w:tc>
        <w:tc>
          <w:tcPr>
            <w:tcW w:w="7229" w:type="dxa"/>
            <w:shd w:val="clear" w:color="auto" w:fill="D9D9D9" w:themeFill="background1" w:themeFillShade="D9"/>
            <w:vAlign w:val="center"/>
          </w:tcPr>
          <w:p w14:paraId="6C7A70F8" w14:textId="64A81A49" w:rsidR="00B5615F" w:rsidRPr="00213681" w:rsidRDefault="00B5615F" w:rsidP="00B5615F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Omschrijving</w:t>
            </w:r>
          </w:p>
        </w:tc>
      </w:tr>
      <w:tr w:rsidR="00B5615F" w:rsidRPr="00213681" w14:paraId="7F6190CF" w14:textId="77777777" w:rsidTr="005303FB">
        <w:tc>
          <w:tcPr>
            <w:tcW w:w="2093" w:type="dxa"/>
            <w:gridSpan w:val="2"/>
            <w:shd w:val="clear" w:color="auto" w:fill="auto"/>
            <w:vAlign w:val="center"/>
          </w:tcPr>
          <w:p w14:paraId="4AEF0775" w14:textId="50E5BE9E" w:rsidR="00B5615F" w:rsidRPr="00152D5E" w:rsidRDefault="00B5615F" w:rsidP="00152D5E">
            <w:pPr>
              <w:spacing w:after="0" w:line="240" w:lineRule="auto"/>
              <w:jc w:val="righ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Risiconummer</w:t>
            </w:r>
          </w:p>
        </w:tc>
        <w:tc>
          <w:tcPr>
            <w:tcW w:w="7229" w:type="dxa"/>
            <w:shd w:val="clear" w:color="auto" w:fill="auto"/>
          </w:tcPr>
          <w:p w14:paraId="4EFDF309" w14:textId="6D886DD7" w:rsidR="00B5615F" w:rsidRPr="00213681" w:rsidRDefault="00B5615F" w:rsidP="00406D2B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</w:tc>
      </w:tr>
      <w:tr w:rsidR="00B5615F" w:rsidRPr="00213681" w14:paraId="6C1FFB35" w14:textId="77777777" w:rsidTr="005303FB">
        <w:tc>
          <w:tcPr>
            <w:tcW w:w="2093" w:type="dxa"/>
            <w:gridSpan w:val="2"/>
            <w:shd w:val="clear" w:color="auto" w:fill="auto"/>
            <w:vAlign w:val="center"/>
          </w:tcPr>
          <w:p w14:paraId="732939BA" w14:textId="51823AD3" w:rsidR="00B5615F" w:rsidRPr="00152D5E" w:rsidRDefault="00A72DC1" w:rsidP="00152D5E">
            <w:pPr>
              <w:spacing w:after="0" w:line="240" w:lineRule="auto"/>
              <w:jc w:val="righ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Locatie</w:t>
            </w:r>
          </w:p>
        </w:tc>
        <w:tc>
          <w:tcPr>
            <w:tcW w:w="7229" w:type="dxa"/>
            <w:shd w:val="clear" w:color="auto" w:fill="auto"/>
          </w:tcPr>
          <w:p w14:paraId="0F989886" w14:textId="25EAAFF7" w:rsidR="00B5615F" w:rsidRPr="00213681" w:rsidRDefault="00B5615F" w:rsidP="00B5615F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</w:tc>
      </w:tr>
      <w:tr w:rsidR="00B5615F" w:rsidRPr="00213681" w14:paraId="4F592A1D" w14:textId="77777777" w:rsidTr="00B5615F">
        <w:tc>
          <w:tcPr>
            <w:tcW w:w="2093" w:type="dxa"/>
            <w:gridSpan w:val="2"/>
            <w:shd w:val="clear" w:color="auto" w:fill="D9D9D9" w:themeFill="background1" w:themeFillShade="D9"/>
            <w:vAlign w:val="center"/>
          </w:tcPr>
          <w:p w14:paraId="3ABB376C" w14:textId="60784A4F" w:rsidR="00B5615F" w:rsidRPr="00213681" w:rsidRDefault="00B128C7" w:rsidP="00B5615F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A</w:t>
            </w:r>
            <w:r w:rsidR="00B5615F">
              <w:rPr>
                <w:rFonts w:ascii="Verdana" w:hAnsi="Verdana"/>
                <w:sz w:val="16"/>
                <w:szCs w:val="16"/>
              </w:rPr>
              <w:t>specten</w:t>
            </w:r>
          </w:p>
        </w:tc>
        <w:tc>
          <w:tcPr>
            <w:tcW w:w="7229" w:type="dxa"/>
            <w:shd w:val="clear" w:color="auto" w:fill="D9D9D9" w:themeFill="background1" w:themeFillShade="D9"/>
            <w:vAlign w:val="center"/>
          </w:tcPr>
          <w:p w14:paraId="57E38B05" w14:textId="086B78DA" w:rsidR="00B5615F" w:rsidRPr="00213681" w:rsidRDefault="00B128C7" w:rsidP="00B5615F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Waarneming</w:t>
            </w:r>
          </w:p>
        </w:tc>
      </w:tr>
      <w:tr w:rsidR="00B128C7" w:rsidRPr="00213681" w14:paraId="6EE35312" w14:textId="77777777" w:rsidTr="00B128C7">
        <w:tc>
          <w:tcPr>
            <w:tcW w:w="2093" w:type="dxa"/>
            <w:gridSpan w:val="2"/>
            <w:shd w:val="clear" w:color="auto" w:fill="FFFFFF" w:themeFill="background1"/>
            <w:vAlign w:val="center"/>
          </w:tcPr>
          <w:p w14:paraId="6D7E72A5" w14:textId="01C79F0E" w:rsidR="00B128C7" w:rsidRDefault="00B128C7" w:rsidP="00B128C7">
            <w:pPr>
              <w:spacing w:after="0" w:line="240" w:lineRule="auto"/>
              <w:jc w:val="righ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Omschrijving</w:t>
            </w:r>
          </w:p>
        </w:tc>
        <w:tc>
          <w:tcPr>
            <w:tcW w:w="7229" w:type="dxa"/>
            <w:shd w:val="clear" w:color="auto" w:fill="FFFFFF" w:themeFill="background1"/>
            <w:vAlign w:val="center"/>
          </w:tcPr>
          <w:p w14:paraId="30155129" w14:textId="77777777" w:rsidR="00B128C7" w:rsidRDefault="00B128C7" w:rsidP="004F75DF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  <w:p w14:paraId="3CD76E48" w14:textId="77777777" w:rsidR="00B128C7" w:rsidRDefault="00B128C7" w:rsidP="00B5615F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2FAE9893" w14:textId="77777777" w:rsidR="00B128C7" w:rsidRDefault="00B128C7" w:rsidP="00B5615F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581FFFC4" w14:textId="77777777" w:rsidR="00B128C7" w:rsidRDefault="00B128C7" w:rsidP="00B5615F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5EA3DD2A" w14:textId="77777777" w:rsidR="00B128C7" w:rsidRDefault="00B128C7" w:rsidP="00B5615F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4F6881BA" w14:textId="77777777" w:rsidR="00B128C7" w:rsidRDefault="00B128C7" w:rsidP="00B5615F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7745A4DE" w14:textId="77777777" w:rsidR="00B128C7" w:rsidRDefault="00B128C7" w:rsidP="00B5615F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43EFFF4A" w14:textId="77777777" w:rsidR="00B128C7" w:rsidRDefault="00B128C7" w:rsidP="00B5615F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27011084" w14:textId="77777777" w:rsidR="00B128C7" w:rsidRDefault="00B128C7" w:rsidP="00B5615F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B5615F" w:rsidRPr="00213681" w14:paraId="6BDB679E" w14:textId="77777777" w:rsidTr="005303FB">
        <w:tc>
          <w:tcPr>
            <w:tcW w:w="2093" w:type="dxa"/>
            <w:gridSpan w:val="2"/>
            <w:shd w:val="clear" w:color="auto" w:fill="auto"/>
            <w:vAlign w:val="center"/>
          </w:tcPr>
          <w:p w14:paraId="3B2EC826" w14:textId="7297B1E8" w:rsidR="00B5615F" w:rsidRDefault="00D849BA" w:rsidP="00B5615F">
            <w:pPr>
              <w:spacing w:after="0" w:line="240" w:lineRule="auto"/>
              <w:jc w:val="righ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Visueel bewijs met uitleg</w:t>
            </w:r>
          </w:p>
        </w:tc>
        <w:tc>
          <w:tcPr>
            <w:tcW w:w="7229" w:type="dxa"/>
            <w:shd w:val="clear" w:color="auto" w:fill="auto"/>
          </w:tcPr>
          <w:p w14:paraId="5A18A251" w14:textId="376D6F12" w:rsidR="00D849BA" w:rsidRDefault="00D849BA" w:rsidP="009C06A1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  <w:p w14:paraId="773DA9D1" w14:textId="77777777" w:rsidR="00B5615F" w:rsidRDefault="00B5615F" w:rsidP="009C06A1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13A8B927" w14:textId="77777777" w:rsidR="00B5615F" w:rsidRDefault="00B5615F" w:rsidP="009C06A1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4AD3DB2B" w14:textId="77777777" w:rsidR="00B5615F" w:rsidRDefault="00B5615F" w:rsidP="009C06A1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3C8BDDD5" w14:textId="77777777" w:rsidR="00B5615F" w:rsidRDefault="00B5615F" w:rsidP="009C06A1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5CCA0CB8" w14:textId="77777777" w:rsidR="00B5615F" w:rsidRDefault="00B5615F" w:rsidP="009C06A1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4E56CE9A" w14:textId="77777777" w:rsidR="00B5615F" w:rsidRDefault="00B5615F" w:rsidP="009C06A1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7340C907" w14:textId="77777777" w:rsidR="00B5615F" w:rsidRDefault="00B5615F" w:rsidP="009C06A1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0CC13A04" w14:textId="77777777" w:rsidR="00B5615F" w:rsidRPr="00213681" w:rsidRDefault="00B5615F" w:rsidP="00B5615F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</w:tc>
      </w:tr>
      <w:tr w:rsidR="00AB5039" w:rsidRPr="00A72DC1" w14:paraId="6436C14C" w14:textId="77777777" w:rsidTr="009A14F9">
        <w:tblPrEx>
          <w:tblBorders>
            <w:insideH w:val="single" w:sz="4" w:space="0" w:color="D9D9D9"/>
            <w:insideV w:val="single" w:sz="4" w:space="0" w:color="D9D9D9"/>
          </w:tblBorders>
        </w:tblPrEx>
        <w:trPr>
          <w:trHeight w:val="120"/>
        </w:trPr>
        <w:tc>
          <w:tcPr>
            <w:tcW w:w="93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DA95535" w14:textId="30AEF1FF" w:rsidR="00AB5039" w:rsidRPr="00A72DC1" w:rsidRDefault="00AB5039" w:rsidP="009A14F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Onveilige situaties</w:t>
            </w:r>
          </w:p>
        </w:tc>
      </w:tr>
      <w:tr w:rsidR="00AB5039" w:rsidRPr="00A72DC1" w14:paraId="1ED60174" w14:textId="77777777" w:rsidTr="00AB5039">
        <w:tblPrEx>
          <w:tblBorders>
            <w:insideH w:val="single" w:sz="4" w:space="0" w:color="D9D9D9"/>
            <w:insideV w:val="single" w:sz="4" w:space="0" w:color="D9D9D9"/>
          </w:tblBorders>
        </w:tblPrEx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3A261CB" w14:textId="77777777" w:rsidR="00AB5039" w:rsidRPr="00A72DC1" w:rsidRDefault="00AB5039" w:rsidP="009A14F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Nummer</w:t>
            </w:r>
          </w:p>
        </w:tc>
        <w:tc>
          <w:tcPr>
            <w:tcW w:w="7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8E72C7" w14:textId="77777777" w:rsidR="00AB5039" w:rsidRPr="00A72DC1" w:rsidRDefault="00AB5039" w:rsidP="009A14F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Omschrijving</w:t>
            </w:r>
          </w:p>
        </w:tc>
      </w:tr>
      <w:tr w:rsidR="00AB5039" w14:paraId="7965C24C" w14:textId="77777777" w:rsidTr="00AB5039">
        <w:tblPrEx>
          <w:tblBorders>
            <w:insideH w:val="single" w:sz="4" w:space="0" w:color="D9D9D9"/>
            <w:insideV w:val="single" w:sz="4" w:space="0" w:color="D9D9D9"/>
          </w:tblBorders>
        </w:tblPrEx>
        <w:tc>
          <w:tcPr>
            <w:tcW w:w="1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28BB8" w14:textId="77777777" w:rsidR="00AB5039" w:rsidRDefault="00AB5039" w:rsidP="009A14F9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V-1</w:t>
            </w:r>
          </w:p>
        </w:tc>
        <w:tc>
          <w:tcPr>
            <w:tcW w:w="7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B6DDBF" w14:textId="7C4AE54B" w:rsidR="00AB5039" w:rsidRDefault="00AB5039" w:rsidP="009A14F9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AB5039" w14:paraId="060486CF" w14:textId="77777777" w:rsidTr="00AB5039">
        <w:tblPrEx>
          <w:tblBorders>
            <w:insideH w:val="single" w:sz="4" w:space="0" w:color="D9D9D9"/>
            <w:insideV w:val="single" w:sz="4" w:space="0" w:color="D9D9D9"/>
          </w:tblBorders>
        </w:tblPrEx>
        <w:tc>
          <w:tcPr>
            <w:tcW w:w="1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BDC9D" w14:textId="77777777" w:rsidR="00AB5039" w:rsidRDefault="00AB5039" w:rsidP="009A14F9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V-2</w:t>
            </w:r>
          </w:p>
        </w:tc>
        <w:tc>
          <w:tcPr>
            <w:tcW w:w="7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AB4861" w14:textId="77777777" w:rsidR="00AB5039" w:rsidRDefault="00AB5039" w:rsidP="009A14F9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56D84688" w14:textId="77777777" w:rsidR="001160FE" w:rsidRDefault="001160FE"/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6"/>
        <w:gridCol w:w="547"/>
        <w:gridCol w:w="7229"/>
      </w:tblGrid>
      <w:tr w:rsidR="00B128C7" w:rsidRPr="00213681" w14:paraId="00B16CA0" w14:textId="77777777" w:rsidTr="009A07DE">
        <w:tc>
          <w:tcPr>
            <w:tcW w:w="2093" w:type="dxa"/>
            <w:gridSpan w:val="2"/>
            <w:shd w:val="clear" w:color="auto" w:fill="D9D9D9" w:themeFill="background1" w:themeFillShade="D9"/>
            <w:vAlign w:val="center"/>
          </w:tcPr>
          <w:p w14:paraId="77C8C6B8" w14:textId="5BB8B05C" w:rsidR="00B128C7" w:rsidRPr="00152D5E" w:rsidRDefault="00B128C7" w:rsidP="009A07D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7229" w:type="dxa"/>
            <w:shd w:val="pct15" w:color="auto" w:fill="auto"/>
          </w:tcPr>
          <w:p w14:paraId="6C7C8970" w14:textId="77777777" w:rsidR="00B128C7" w:rsidRPr="00213681" w:rsidRDefault="00B128C7" w:rsidP="009A07DE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B128C7" w:rsidRPr="00213681" w14:paraId="69567C6A" w14:textId="77777777" w:rsidTr="009A07DE">
        <w:tc>
          <w:tcPr>
            <w:tcW w:w="2093" w:type="dxa"/>
            <w:gridSpan w:val="2"/>
            <w:shd w:val="clear" w:color="auto" w:fill="D9D9D9" w:themeFill="background1" w:themeFillShade="D9"/>
            <w:vAlign w:val="center"/>
          </w:tcPr>
          <w:p w14:paraId="31A0EEFF" w14:textId="2EDFE4B3" w:rsidR="00B128C7" w:rsidRPr="00213681" w:rsidRDefault="00B128C7" w:rsidP="009A07DE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Basis</w:t>
            </w:r>
            <w:r w:rsidR="005E1F33">
              <w:rPr>
                <w:rFonts w:ascii="Verdana" w:hAnsi="Verdana"/>
                <w:sz w:val="16"/>
                <w:szCs w:val="16"/>
              </w:rPr>
              <w:t>informatie</w:t>
            </w:r>
          </w:p>
        </w:tc>
        <w:tc>
          <w:tcPr>
            <w:tcW w:w="7229" w:type="dxa"/>
            <w:shd w:val="clear" w:color="auto" w:fill="D9D9D9" w:themeFill="background1" w:themeFillShade="D9"/>
            <w:vAlign w:val="center"/>
          </w:tcPr>
          <w:p w14:paraId="05FD8150" w14:textId="77777777" w:rsidR="00B128C7" w:rsidRPr="00213681" w:rsidRDefault="00B128C7" w:rsidP="009A07DE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Omschrijving</w:t>
            </w:r>
          </w:p>
        </w:tc>
      </w:tr>
      <w:tr w:rsidR="00B128C7" w:rsidRPr="00213681" w14:paraId="7293A8E5" w14:textId="77777777" w:rsidTr="009A07DE">
        <w:tc>
          <w:tcPr>
            <w:tcW w:w="2093" w:type="dxa"/>
            <w:gridSpan w:val="2"/>
            <w:shd w:val="clear" w:color="auto" w:fill="auto"/>
            <w:vAlign w:val="center"/>
          </w:tcPr>
          <w:p w14:paraId="35EFE65B" w14:textId="77777777" w:rsidR="00B128C7" w:rsidRPr="00152D5E" w:rsidRDefault="00B128C7" w:rsidP="009A07DE">
            <w:pPr>
              <w:spacing w:after="0" w:line="240" w:lineRule="auto"/>
              <w:jc w:val="righ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Risiconummer</w:t>
            </w:r>
          </w:p>
        </w:tc>
        <w:tc>
          <w:tcPr>
            <w:tcW w:w="7229" w:type="dxa"/>
            <w:shd w:val="clear" w:color="auto" w:fill="auto"/>
          </w:tcPr>
          <w:p w14:paraId="4F650C3F" w14:textId="306012D1" w:rsidR="00B128C7" w:rsidRPr="00213681" w:rsidRDefault="00B128C7" w:rsidP="009A07DE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</w:tc>
      </w:tr>
      <w:tr w:rsidR="00B128C7" w:rsidRPr="00213681" w14:paraId="7046C2FB" w14:textId="77777777" w:rsidTr="009A07DE">
        <w:tc>
          <w:tcPr>
            <w:tcW w:w="2093" w:type="dxa"/>
            <w:gridSpan w:val="2"/>
            <w:shd w:val="clear" w:color="auto" w:fill="auto"/>
            <w:vAlign w:val="center"/>
          </w:tcPr>
          <w:p w14:paraId="25C35B7E" w14:textId="77777777" w:rsidR="00B128C7" w:rsidRPr="00152D5E" w:rsidRDefault="00B128C7" w:rsidP="009A07DE">
            <w:pPr>
              <w:spacing w:after="0" w:line="240" w:lineRule="auto"/>
              <w:jc w:val="righ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Locatie</w:t>
            </w:r>
          </w:p>
        </w:tc>
        <w:tc>
          <w:tcPr>
            <w:tcW w:w="7229" w:type="dxa"/>
            <w:shd w:val="clear" w:color="auto" w:fill="auto"/>
          </w:tcPr>
          <w:p w14:paraId="5299C5D1" w14:textId="70BEAA86" w:rsidR="00B128C7" w:rsidRPr="00213681" w:rsidRDefault="00B128C7" w:rsidP="009A07DE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</w:tc>
      </w:tr>
      <w:tr w:rsidR="00B128C7" w:rsidRPr="00213681" w14:paraId="2254EC21" w14:textId="77777777" w:rsidTr="009A07DE">
        <w:tc>
          <w:tcPr>
            <w:tcW w:w="2093" w:type="dxa"/>
            <w:gridSpan w:val="2"/>
            <w:shd w:val="clear" w:color="auto" w:fill="D9D9D9" w:themeFill="background1" w:themeFillShade="D9"/>
            <w:vAlign w:val="center"/>
          </w:tcPr>
          <w:p w14:paraId="65B31224" w14:textId="77777777" w:rsidR="00B128C7" w:rsidRPr="00213681" w:rsidRDefault="00B128C7" w:rsidP="009A07DE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Aspecten</w:t>
            </w:r>
          </w:p>
        </w:tc>
        <w:tc>
          <w:tcPr>
            <w:tcW w:w="7229" w:type="dxa"/>
            <w:shd w:val="clear" w:color="auto" w:fill="D9D9D9" w:themeFill="background1" w:themeFillShade="D9"/>
            <w:vAlign w:val="center"/>
          </w:tcPr>
          <w:p w14:paraId="21CBCBC4" w14:textId="77777777" w:rsidR="00B128C7" w:rsidRPr="00213681" w:rsidRDefault="00B128C7" w:rsidP="009A07DE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Waarneming</w:t>
            </w:r>
          </w:p>
        </w:tc>
      </w:tr>
      <w:tr w:rsidR="00B128C7" w:rsidRPr="00213681" w14:paraId="3D44DBFC" w14:textId="77777777" w:rsidTr="009A07DE">
        <w:tc>
          <w:tcPr>
            <w:tcW w:w="2093" w:type="dxa"/>
            <w:gridSpan w:val="2"/>
            <w:shd w:val="clear" w:color="auto" w:fill="FFFFFF" w:themeFill="background1"/>
            <w:vAlign w:val="center"/>
          </w:tcPr>
          <w:p w14:paraId="2EF3843B" w14:textId="77777777" w:rsidR="00B128C7" w:rsidRDefault="00B128C7" w:rsidP="009A07DE">
            <w:pPr>
              <w:spacing w:after="0" w:line="240" w:lineRule="auto"/>
              <w:jc w:val="righ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Omschrijving</w:t>
            </w:r>
          </w:p>
        </w:tc>
        <w:tc>
          <w:tcPr>
            <w:tcW w:w="7229" w:type="dxa"/>
            <w:shd w:val="clear" w:color="auto" w:fill="FFFFFF" w:themeFill="background1"/>
            <w:vAlign w:val="center"/>
          </w:tcPr>
          <w:p w14:paraId="4F24A7E5" w14:textId="77777777" w:rsidR="00B128C7" w:rsidRDefault="00B128C7" w:rsidP="009A07DE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4C49DB93" w14:textId="77777777" w:rsidR="00B128C7" w:rsidRDefault="00B128C7" w:rsidP="009A07DE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48797902" w14:textId="77777777" w:rsidR="00B128C7" w:rsidRDefault="00B128C7" w:rsidP="009A07DE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77241D10" w14:textId="77777777" w:rsidR="00B128C7" w:rsidRDefault="00B128C7" w:rsidP="009A07DE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3F7BD8C3" w14:textId="77777777" w:rsidR="00B128C7" w:rsidRDefault="00B128C7" w:rsidP="009A07DE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0D37848A" w14:textId="77777777" w:rsidR="00B128C7" w:rsidRDefault="00B128C7" w:rsidP="009A07DE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25E4517D" w14:textId="77777777" w:rsidR="00B128C7" w:rsidRDefault="00B128C7" w:rsidP="009A07DE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4316FA75" w14:textId="77777777" w:rsidR="00B128C7" w:rsidRDefault="00B128C7" w:rsidP="009A07DE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2321B1C4" w14:textId="77777777" w:rsidR="00B128C7" w:rsidRDefault="00B128C7" w:rsidP="009A07DE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5EAD6692" w14:textId="77777777" w:rsidR="00B128C7" w:rsidRDefault="00B128C7" w:rsidP="009A07DE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B128C7" w:rsidRPr="00213681" w14:paraId="31310DDE" w14:textId="77777777" w:rsidTr="009A07DE">
        <w:tc>
          <w:tcPr>
            <w:tcW w:w="2093" w:type="dxa"/>
            <w:gridSpan w:val="2"/>
            <w:shd w:val="clear" w:color="auto" w:fill="auto"/>
            <w:vAlign w:val="center"/>
          </w:tcPr>
          <w:p w14:paraId="15B8306F" w14:textId="781ADF60" w:rsidR="00B128C7" w:rsidRDefault="00D849BA" w:rsidP="009A07DE">
            <w:pPr>
              <w:spacing w:after="0" w:line="240" w:lineRule="auto"/>
              <w:jc w:val="righ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Visueel bewijs</w:t>
            </w:r>
            <w:r w:rsidR="00BE7821">
              <w:rPr>
                <w:rFonts w:ascii="Verdana" w:hAnsi="Verdana"/>
                <w:sz w:val="16"/>
                <w:szCs w:val="16"/>
              </w:rPr>
              <w:t xml:space="preserve"> met uitleg</w:t>
            </w:r>
          </w:p>
        </w:tc>
        <w:tc>
          <w:tcPr>
            <w:tcW w:w="7229" w:type="dxa"/>
            <w:shd w:val="clear" w:color="auto" w:fill="auto"/>
          </w:tcPr>
          <w:p w14:paraId="5626DCA7" w14:textId="77777777" w:rsidR="00B128C7" w:rsidRDefault="00B128C7" w:rsidP="009A07DE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  <w:p w14:paraId="2BEBD3B4" w14:textId="77777777" w:rsidR="00B128C7" w:rsidRDefault="00B128C7" w:rsidP="009A07DE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11255C7C" w14:textId="77777777" w:rsidR="00B128C7" w:rsidRDefault="00B128C7" w:rsidP="009A07DE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6159CE72" w14:textId="77777777" w:rsidR="00B128C7" w:rsidRDefault="00B128C7" w:rsidP="009A07DE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4D51DD9B" w14:textId="77777777" w:rsidR="00B128C7" w:rsidRDefault="00B128C7" w:rsidP="009A07DE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58AF5641" w14:textId="77777777" w:rsidR="00B128C7" w:rsidRDefault="00B128C7" w:rsidP="009A07DE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0B55AFC6" w14:textId="77777777" w:rsidR="00B128C7" w:rsidRDefault="00B128C7" w:rsidP="009A07DE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7144EAAF" w14:textId="77777777" w:rsidR="00B128C7" w:rsidRDefault="00B128C7" w:rsidP="009A07DE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7BEC3EC5" w14:textId="77777777" w:rsidR="00B128C7" w:rsidRPr="00213681" w:rsidRDefault="00B128C7" w:rsidP="009A07DE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</w:tc>
      </w:tr>
      <w:tr w:rsidR="00AB5039" w:rsidRPr="00A72DC1" w14:paraId="3D0A1465" w14:textId="77777777" w:rsidTr="009A14F9">
        <w:tblPrEx>
          <w:tblBorders>
            <w:insideH w:val="single" w:sz="4" w:space="0" w:color="D9D9D9"/>
            <w:insideV w:val="single" w:sz="4" w:space="0" w:color="D9D9D9"/>
          </w:tblBorders>
        </w:tblPrEx>
        <w:trPr>
          <w:trHeight w:val="120"/>
        </w:trPr>
        <w:tc>
          <w:tcPr>
            <w:tcW w:w="93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28680DA" w14:textId="521B7428" w:rsidR="00AB5039" w:rsidRPr="00A72DC1" w:rsidRDefault="00AB5039" w:rsidP="009A14F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Onveilige situaties</w:t>
            </w:r>
          </w:p>
        </w:tc>
      </w:tr>
      <w:tr w:rsidR="00AB5039" w:rsidRPr="00A72DC1" w14:paraId="11D59659" w14:textId="77777777" w:rsidTr="00AB5039">
        <w:tblPrEx>
          <w:tblBorders>
            <w:insideH w:val="single" w:sz="4" w:space="0" w:color="D9D9D9"/>
            <w:insideV w:val="single" w:sz="4" w:space="0" w:color="D9D9D9"/>
          </w:tblBorders>
        </w:tblPrEx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BD416E" w14:textId="77777777" w:rsidR="00AB5039" w:rsidRPr="00A72DC1" w:rsidRDefault="00AB5039" w:rsidP="009A14F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Nummer</w:t>
            </w:r>
          </w:p>
        </w:tc>
        <w:tc>
          <w:tcPr>
            <w:tcW w:w="7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83F186" w14:textId="77777777" w:rsidR="00AB5039" w:rsidRPr="00A72DC1" w:rsidRDefault="00AB5039" w:rsidP="009A14F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Omschrijving</w:t>
            </w:r>
          </w:p>
        </w:tc>
      </w:tr>
      <w:tr w:rsidR="00AB5039" w14:paraId="1F2FB5CA" w14:textId="77777777" w:rsidTr="00AB5039">
        <w:tblPrEx>
          <w:tblBorders>
            <w:insideH w:val="single" w:sz="4" w:space="0" w:color="D9D9D9"/>
            <w:insideV w:val="single" w:sz="4" w:space="0" w:color="D9D9D9"/>
          </w:tblBorders>
        </w:tblPrEx>
        <w:tc>
          <w:tcPr>
            <w:tcW w:w="1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580B0" w14:textId="77777777" w:rsidR="00AB5039" w:rsidRDefault="00AB5039" w:rsidP="009A14F9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V-1</w:t>
            </w:r>
          </w:p>
        </w:tc>
        <w:tc>
          <w:tcPr>
            <w:tcW w:w="7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A56CE28" w14:textId="5DA0C546" w:rsidR="00AB5039" w:rsidRDefault="00AB5039" w:rsidP="009A14F9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AB5039" w14:paraId="2525DF88" w14:textId="77777777" w:rsidTr="00AB5039">
        <w:tblPrEx>
          <w:tblBorders>
            <w:insideH w:val="single" w:sz="4" w:space="0" w:color="D9D9D9"/>
            <w:insideV w:val="single" w:sz="4" w:space="0" w:color="D9D9D9"/>
          </w:tblBorders>
        </w:tblPrEx>
        <w:tc>
          <w:tcPr>
            <w:tcW w:w="1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DD762" w14:textId="77777777" w:rsidR="00AB5039" w:rsidRDefault="00AB5039" w:rsidP="009A14F9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V-2</w:t>
            </w:r>
          </w:p>
        </w:tc>
        <w:tc>
          <w:tcPr>
            <w:tcW w:w="7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F1C8BA4" w14:textId="77777777" w:rsidR="00AB5039" w:rsidRDefault="00AB5039" w:rsidP="009A14F9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4F2FCC98" w14:textId="77777777" w:rsidR="00B128C7" w:rsidRDefault="00B128C7"/>
    <w:p w14:paraId="7CCDA202" w14:textId="77777777" w:rsidR="001160FE" w:rsidRDefault="001160FE" w:rsidP="001160FE">
      <w:pPr>
        <w:spacing w:after="0" w:line="240" w:lineRule="auto"/>
        <w:rPr>
          <w:rFonts w:ascii="Verdana" w:hAnsi="Verdana"/>
          <w:sz w:val="20"/>
          <w:szCs w:val="20"/>
        </w:rPr>
      </w:pPr>
    </w:p>
    <w:p w14:paraId="77CD24C1" w14:textId="77777777" w:rsidR="001160FE" w:rsidRPr="00790845" w:rsidRDefault="001160FE" w:rsidP="001160FE">
      <w:pPr>
        <w:spacing w:after="0" w:line="240" w:lineRule="auto"/>
        <w:rPr>
          <w:rFonts w:ascii="Verdana" w:hAnsi="Verdana"/>
          <w:sz w:val="20"/>
          <w:szCs w:val="2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993"/>
        <w:gridCol w:w="1606"/>
        <w:gridCol w:w="3055"/>
      </w:tblGrid>
      <w:tr w:rsidR="001160FE" w:rsidRPr="00790845" w14:paraId="0F3DD4FD" w14:textId="77777777" w:rsidTr="009A07DE">
        <w:tc>
          <w:tcPr>
            <w:tcW w:w="9322" w:type="dxa"/>
            <w:gridSpan w:val="4"/>
            <w:shd w:val="pct15" w:color="auto" w:fill="auto"/>
          </w:tcPr>
          <w:p w14:paraId="1407EDE3" w14:textId="4A16F0C0" w:rsidR="001160FE" w:rsidRPr="00790845" w:rsidRDefault="00BE7821" w:rsidP="009A07D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6</w:t>
            </w:r>
            <w:r w:rsidR="001160FE" w:rsidRPr="00790845">
              <w:rPr>
                <w:rFonts w:ascii="Verdana" w:hAnsi="Verdana"/>
                <w:b/>
                <w:sz w:val="20"/>
                <w:szCs w:val="20"/>
              </w:rPr>
              <w:t>.</w:t>
            </w:r>
            <w:r w:rsidR="001160FE" w:rsidRPr="00790845">
              <w:rPr>
                <w:rFonts w:ascii="Verdana" w:hAnsi="Verdana"/>
                <w:b/>
                <w:sz w:val="20"/>
                <w:szCs w:val="20"/>
              </w:rPr>
              <w:tab/>
              <w:t>Vaststelling</w:t>
            </w:r>
          </w:p>
        </w:tc>
      </w:tr>
      <w:tr w:rsidR="001160FE" w:rsidRPr="00790845" w14:paraId="225A8342" w14:textId="77777777" w:rsidTr="009A07DE">
        <w:tc>
          <w:tcPr>
            <w:tcW w:w="4661" w:type="dxa"/>
            <w:gridSpan w:val="2"/>
            <w:shd w:val="pct15" w:color="auto" w:fill="auto"/>
          </w:tcPr>
          <w:p w14:paraId="5220B83D" w14:textId="44B79CD9" w:rsidR="001160FE" w:rsidRPr="00790845" w:rsidRDefault="001160FE" w:rsidP="004F75D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790845">
              <w:rPr>
                <w:rFonts w:ascii="Verdana" w:hAnsi="Verdana"/>
                <w:sz w:val="20"/>
                <w:szCs w:val="20"/>
              </w:rPr>
              <w:t>Waarnemer</w:t>
            </w:r>
            <w:r w:rsidR="005E1F33">
              <w:rPr>
                <w:rFonts w:ascii="Verdana" w:hAnsi="Verdana"/>
                <w:sz w:val="20"/>
                <w:szCs w:val="20"/>
              </w:rPr>
              <w:t>(</w:t>
            </w:r>
            <w:r w:rsidR="004F75DF">
              <w:rPr>
                <w:rFonts w:ascii="Verdana" w:hAnsi="Verdana"/>
                <w:sz w:val="20"/>
                <w:szCs w:val="20"/>
              </w:rPr>
              <w:t>s</w:t>
            </w:r>
            <w:r w:rsidR="005E1F33">
              <w:rPr>
                <w:rFonts w:ascii="Verdana" w:hAnsi="Verdana"/>
                <w:sz w:val="20"/>
                <w:szCs w:val="20"/>
              </w:rPr>
              <w:t>)</w:t>
            </w:r>
          </w:p>
        </w:tc>
        <w:tc>
          <w:tcPr>
            <w:tcW w:w="4661" w:type="dxa"/>
            <w:gridSpan w:val="2"/>
            <w:shd w:val="pct15" w:color="auto" w:fill="auto"/>
          </w:tcPr>
          <w:p w14:paraId="4C48DD31" w14:textId="17E61220" w:rsidR="001160FE" w:rsidRPr="00790845" w:rsidRDefault="00A67E1A" w:rsidP="009A07D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IPM rolhouder</w:t>
            </w:r>
            <w:r w:rsidR="001160FE" w:rsidRPr="00790845">
              <w:rPr>
                <w:rFonts w:ascii="Verdana" w:hAnsi="Verdana"/>
                <w:sz w:val="20"/>
                <w:szCs w:val="20"/>
              </w:rPr>
              <w:t xml:space="preserve"> </w:t>
            </w:r>
            <w:r w:rsidR="001160FE" w:rsidRPr="00790845">
              <w:rPr>
                <w:rFonts w:ascii="Verdana" w:hAnsi="Verdana"/>
                <w:sz w:val="16"/>
                <w:szCs w:val="16"/>
              </w:rPr>
              <w:t>(voor gezien)</w:t>
            </w:r>
          </w:p>
        </w:tc>
      </w:tr>
      <w:tr w:rsidR="001160FE" w:rsidRPr="00790845" w14:paraId="34575CC6" w14:textId="77777777" w:rsidTr="009A07DE">
        <w:tc>
          <w:tcPr>
            <w:tcW w:w="1668" w:type="dxa"/>
            <w:tcBorders>
              <w:bottom w:val="single" w:sz="4" w:space="0" w:color="auto"/>
            </w:tcBorders>
            <w:shd w:val="clear" w:color="auto" w:fill="auto"/>
          </w:tcPr>
          <w:p w14:paraId="056A4862" w14:textId="77777777" w:rsidR="001160FE" w:rsidRPr="00790845" w:rsidRDefault="001160FE" w:rsidP="009A07D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  <w:p w14:paraId="59677D11" w14:textId="77777777" w:rsidR="001160FE" w:rsidRPr="00790845" w:rsidRDefault="001160FE" w:rsidP="009A07D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  <w:p w14:paraId="7235C81E" w14:textId="77777777" w:rsidR="001160FE" w:rsidRPr="00790845" w:rsidRDefault="001160FE" w:rsidP="009A07D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90845">
              <w:rPr>
                <w:rFonts w:ascii="Verdana" w:hAnsi="Verdana"/>
                <w:sz w:val="20"/>
                <w:szCs w:val="20"/>
              </w:rPr>
              <w:t>Naam</w:t>
            </w:r>
          </w:p>
          <w:p w14:paraId="144B2A07" w14:textId="77777777" w:rsidR="001160FE" w:rsidRPr="00790845" w:rsidRDefault="001160FE" w:rsidP="009A07D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  <w:p w14:paraId="2297FD13" w14:textId="77777777" w:rsidR="001160FE" w:rsidRPr="00790845" w:rsidRDefault="001160FE" w:rsidP="009A07D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  <w:p w14:paraId="3BD49406" w14:textId="77777777" w:rsidR="001160FE" w:rsidRPr="00790845" w:rsidRDefault="001160FE" w:rsidP="009A07D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90845">
              <w:rPr>
                <w:rFonts w:ascii="Verdana" w:hAnsi="Verdana"/>
                <w:sz w:val="20"/>
                <w:szCs w:val="20"/>
              </w:rPr>
              <w:t>Handtekening</w:t>
            </w:r>
          </w:p>
          <w:p w14:paraId="653F8704" w14:textId="77777777" w:rsidR="001160FE" w:rsidRPr="00790845" w:rsidRDefault="001160FE" w:rsidP="009A07D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  <w:p w14:paraId="512B8051" w14:textId="77777777" w:rsidR="001160FE" w:rsidRPr="00790845" w:rsidRDefault="001160FE" w:rsidP="009A07D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  <w:p w14:paraId="0CE6716E" w14:textId="77777777" w:rsidR="001160FE" w:rsidRPr="00790845" w:rsidRDefault="001160FE" w:rsidP="009A07D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90845">
              <w:rPr>
                <w:rFonts w:ascii="Verdana" w:hAnsi="Verdana"/>
                <w:sz w:val="20"/>
                <w:szCs w:val="20"/>
              </w:rPr>
              <w:t>Datum</w:t>
            </w:r>
          </w:p>
          <w:p w14:paraId="7F9A3FCE" w14:textId="77777777" w:rsidR="001160FE" w:rsidRPr="00790845" w:rsidRDefault="001160FE" w:rsidP="009A07D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93" w:type="dxa"/>
            <w:tcBorders>
              <w:bottom w:val="single" w:sz="4" w:space="0" w:color="auto"/>
            </w:tcBorders>
            <w:shd w:val="clear" w:color="auto" w:fill="auto"/>
          </w:tcPr>
          <w:p w14:paraId="5B8EC08A" w14:textId="77777777" w:rsidR="001160FE" w:rsidRPr="00790845" w:rsidRDefault="001160FE" w:rsidP="009A07D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  <w:p w14:paraId="0E7D4DF8" w14:textId="77777777" w:rsidR="001160FE" w:rsidRPr="00790845" w:rsidRDefault="001160FE" w:rsidP="009A07D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  <w:p w14:paraId="77281D37" w14:textId="77777777" w:rsidR="001160FE" w:rsidRPr="00790845" w:rsidRDefault="001160FE" w:rsidP="001160F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90845">
              <w:rPr>
                <w:rFonts w:ascii="Verdana" w:hAnsi="Verdana"/>
                <w:sz w:val="20"/>
                <w:szCs w:val="20"/>
              </w:rPr>
              <w:t>. . . . . . . . . . . . . . . . . . .</w:t>
            </w:r>
          </w:p>
          <w:p w14:paraId="3A1CFBA2" w14:textId="77777777" w:rsidR="001160FE" w:rsidRPr="00790845" w:rsidRDefault="001160FE" w:rsidP="009A07D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  <w:p w14:paraId="04EE3BC3" w14:textId="77777777" w:rsidR="001160FE" w:rsidRPr="00790845" w:rsidRDefault="001160FE" w:rsidP="009A07D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  <w:p w14:paraId="42776D60" w14:textId="77777777" w:rsidR="001160FE" w:rsidRPr="00790845" w:rsidRDefault="001160FE" w:rsidP="009A07D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90845">
              <w:rPr>
                <w:rFonts w:ascii="Verdana" w:hAnsi="Verdana"/>
                <w:sz w:val="20"/>
                <w:szCs w:val="20"/>
              </w:rPr>
              <w:t>. . . . . . . . . . . . . . . . . . .</w:t>
            </w:r>
          </w:p>
          <w:p w14:paraId="7AABC4ED" w14:textId="77777777" w:rsidR="001160FE" w:rsidRPr="00790845" w:rsidRDefault="001160FE" w:rsidP="009A07D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  <w:p w14:paraId="2AAEBC1F" w14:textId="77777777" w:rsidR="001160FE" w:rsidRPr="00790845" w:rsidRDefault="001160FE" w:rsidP="009A07D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  <w:p w14:paraId="0C73CD0D" w14:textId="77777777" w:rsidR="001160FE" w:rsidRPr="00790845" w:rsidRDefault="001160FE" w:rsidP="009A07D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90845">
              <w:rPr>
                <w:rFonts w:ascii="Verdana" w:hAnsi="Verdana"/>
                <w:sz w:val="20"/>
                <w:szCs w:val="20"/>
              </w:rPr>
              <w:t>. . . . . . . . . . . . . . . . . . .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</w:tcPr>
          <w:p w14:paraId="518E32C1" w14:textId="77777777" w:rsidR="001160FE" w:rsidRPr="00790845" w:rsidRDefault="001160FE" w:rsidP="009A07D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  <w:p w14:paraId="573DF772" w14:textId="77777777" w:rsidR="001160FE" w:rsidRPr="00790845" w:rsidRDefault="001160FE" w:rsidP="009A07D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  <w:p w14:paraId="7F4AA860" w14:textId="77777777" w:rsidR="001160FE" w:rsidRPr="00790845" w:rsidRDefault="001160FE" w:rsidP="009A07D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90845">
              <w:rPr>
                <w:rFonts w:ascii="Verdana" w:hAnsi="Verdana"/>
                <w:sz w:val="20"/>
                <w:szCs w:val="20"/>
              </w:rPr>
              <w:t>Naam</w:t>
            </w:r>
          </w:p>
          <w:p w14:paraId="6E2A7484" w14:textId="77777777" w:rsidR="001160FE" w:rsidRPr="00790845" w:rsidRDefault="001160FE" w:rsidP="009A07D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  <w:p w14:paraId="6DC4DFB7" w14:textId="77777777" w:rsidR="001160FE" w:rsidRPr="00790845" w:rsidRDefault="001160FE" w:rsidP="009A07D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  <w:p w14:paraId="34C761BF" w14:textId="77777777" w:rsidR="001160FE" w:rsidRPr="00790845" w:rsidRDefault="001160FE" w:rsidP="009A07D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90845">
              <w:rPr>
                <w:rFonts w:ascii="Verdana" w:hAnsi="Verdana"/>
                <w:sz w:val="20"/>
                <w:szCs w:val="20"/>
              </w:rPr>
              <w:t>Handtekening</w:t>
            </w:r>
          </w:p>
          <w:p w14:paraId="5FFDB660" w14:textId="77777777" w:rsidR="001160FE" w:rsidRPr="00790845" w:rsidRDefault="001160FE" w:rsidP="009A07D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  <w:p w14:paraId="234A607C" w14:textId="77777777" w:rsidR="001160FE" w:rsidRPr="00790845" w:rsidRDefault="001160FE" w:rsidP="009A07D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  <w:p w14:paraId="77644631" w14:textId="77777777" w:rsidR="001160FE" w:rsidRPr="00790845" w:rsidRDefault="001160FE" w:rsidP="009A07D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90845">
              <w:rPr>
                <w:rFonts w:ascii="Verdana" w:hAnsi="Verdana"/>
                <w:sz w:val="20"/>
                <w:szCs w:val="20"/>
              </w:rPr>
              <w:t>Datum</w:t>
            </w:r>
          </w:p>
        </w:tc>
        <w:tc>
          <w:tcPr>
            <w:tcW w:w="3055" w:type="dxa"/>
            <w:tcBorders>
              <w:bottom w:val="single" w:sz="4" w:space="0" w:color="auto"/>
            </w:tcBorders>
            <w:shd w:val="clear" w:color="auto" w:fill="auto"/>
          </w:tcPr>
          <w:p w14:paraId="5CE5BB23" w14:textId="77777777" w:rsidR="001160FE" w:rsidRPr="00790845" w:rsidRDefault="001160FE" w:rsidP="009A07D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  <w:p w14:paraId="744918C9" w14:textId="77777777" w:rsidR="001160FE" w:rsidRPr="00790845" w:rsidRDefault="001160FE" w:rsidP="009A07D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  <w:p w14:paraId="58F5B31A" w14:textId="77777777" w:rsidR="001160FE" w:rsidRPr="00790845" w:rsidRDefault="001160FE" w:rsidP="001160F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90845">
              <w:rPr>
                <w:rFonts w:ascii="Verdana" w:hAnsi="Verdana"/>
                <w:sz w:val="20"/>
                <w:szCs w:val="20"/>
              </w:rPr>
              <w:t>. . . . . . . . . . . . . . . . . . .</w:t>
            </w:r>
          </w:p>
          <w:p w14:paraId="09F47439" w14:textId="77777777" w:rsidR="001160FE" w:rsidRPr="00790845" w:rsidRDefault="001160FE" w:rsidP="009A07D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  <w:p w14:paraId="021B6004" w14:textId="77777777" w:rsidR="001160FE" w:rsidRPr="00790845" w:rsidRDefault="001160FE" w:rsidP="009A07D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  <w:p w14:paraId="6F3F1A7E" w14:textId="77777777" w:rsidR="001160FE" w:rsidRPr="00790845" w:rsidRDefault="001160FE" w:rsidP="009A07D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90845">
              <w:rPr>
                <w:rFonts w:ascii="Verdana" w:hAnsi="Verdana"/>
                <w:sz w:val="20"/>
                <w:szCs w:val="20"/>
              </w:rPr>
              <w:t>. . . . . . . . . . . . . . . . . . .</w:t>
            </w:r>
          </w:p>
          <w:p w14:paraId="62E857F3" w14:textId="77777777" w:rsidR="001160FE" w:rsidRPr="00790845" w:rsidRDefault="001160FE" w:rsidP="009A07D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  <w:p w14:paraId="0682DF92" w14:textId="77777777" w:rsidR="001160FE" w:rsidRPr="00790845" w:rsidRDefault="001160FE" w:rsidP="009A07D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  <w:p w14:paraId="65C792CB" w14:textId="77777777" w:rsidR="001160FE" w:rsidRPr="00790845" w:rsidRDefault="001160FE" w:rsidP="009A07D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90845">
              <w:rPr>
                <w:rFonts w:ascii="Verdana" w:hAnsi="Verdana"/>
                <w:sz w:val="20"/>
                <w:szCs w:val="20"/>
              </w:rPr>
              <w:t>. . . . . . . . . . . . . . . . . . .</w:t>
            </w:r>
          </w:p>
        </w:tc>
      </w:tr>
    </w:tbl>
    <w:p w14:paraId="168EE868" w14:textId="77777777" w:rsidR="001160FE" w:rsidRPr="00790845" w:rsidRDefault="001160FE" w:rsidP="001160FE">
      <w:pPr>
        <w:spacing w:after="0" w:line="240" w:lineRule="auto"/>
        <w:rPr>
          <w:rFonts w:ascii="Verdana" w:hAnsi="Verdana"/>
        </w:rPr>
      </w:pPr>
    </w:p>
    <w:p w14:paraId="2A14D8CB" w14:textId="77777777" w:rsidR="001160FE" w:rsidRDefault="001160FE"/>
    <w:sectPr w:rsidR="001160FE" w:rsidSect="00B818BF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-2127" w:right="1417" w:bottom="1417" w:left="1417" w:header="84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A6C935" w14:textId="77777777" w:rsidR="003E006A" w:rsidRDefault="003E006A" w:rsidP="0088501B">
      <w:r>
        <w:separator/>
      </w:r>
    </w:p>
  </w:endnote>
  <w:endnote w:type="continuationSeparator" w:id="0">
    <w:p w14:paraId="2D6D3031" w14:textId="77777777" w:rsidR="003E006A" w:rsidRDefault="003E006A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147777" w14:textId="77777777" w:rsidR="003E006A" w:rsidRDefault="003E006A" w:rsidP="0072798C">
    <w:pPr>
      <w:pBdr>
        <w:top w:val="single" w:sz="4" w:space="0" w:color="auto"/>
      </w:pBdr>
      <w:tabs>
        <w:tab w:val="center" w:pos="4320"/>
        <w:tab w:val="right" w:pos="8640"/>
      </w:tabs>
      <w:spacing w:after="0" w:line="240" w:lineRule="auto"/>
      <w:rPr>
        <w:rFonts w:ascii="Verdana" w:eastAsia="Times New Roman" w:hAnsi="Verdana" w:cs="Courier New"/>
        <w:color w:val="000000"/>
        <w:sz w:val="16"/>
        <w:szCs w:val="16"/>
        <w:u w:val="single"/>
        <w:lang w:val="nb-NO" w:eastAsia="nl-NL"/>
      </w:rPr>
    </w:pPr>
  </w:p>
  <w:p w14:paraId="5A37B492" w14:textId="74D119FF" w:rsidR="003E006A" w:rsidRPr="00645927" w:rsidRDefault="003E006A" w:rsidP="0072798C">
    <w:pPr>
      <w:pBdr>
        <w:top w:val="single" w:sz="4" w:space="0" w:color="auto"/>
      </w:pBdr>
      <w:tabs>
        <w:tab w:val="center" w:pos="4320"/>
        <w:tab w:val="right" w:pos="8640"/>
      </w:tabs>
      <w:spacing w:after="0" w:line="240" w:lineRule="auto"/>
      <w:rPr>
        <w:rFonts w:ascii="Verdana" w:eastAsia="Times New Roman" w:hAnsi="Verdana" w:cs="Courier New"/>
        <w:color w:val="000000"/>
        <w:sz w:val="13"/>
        <w:szCs w:val="13"/>
        <w:u w:val="single"/>
        <w:lang w:val="nb-NO" w:eastAsia="nl-NL"/>
      </w:rPr>
    </w:pPr>
    <w:r>
      <w:rPr>
        <w:rFonts w:ascii="Verdana" w:hAnsi="Verdana"/>
        <w:b/>
        <w:sz w:val="13"/>
        <w:szCs w:val="13"/>
      </w:rPr>
      <w:t>RWS BEDRIJFS</w:t>
    </w:r>
    <w:r w:rsidR="00B818BF">
      <w:rPr>
        <w:rFonts w:ascii="Verdana" w:hAnsi="Verdana"/>
        <w:b/>
        <w:sz w:val="13"/>
        <w:szCs w:val="13"/>
      </w:rPr>
      <w:t>VERTROUWELIJK</w:t>
    </w:r>
    <w:r>
      <w:rPr>
        <w:rFonts w:ascii="Verdana" w:hAnsi="Verdana"/>
        <w:b/>
        <w:sz w:val="13"/>
        <w:szCs w:val="13"/>
      </w:rPr>
      <w:t xml:space="preserve"> </w:t>
    </w:r>
    <w:r w:rsidRPr="00E75764">
      <w:rPr>
        <w:rFonts w:ascii="Verdana" w:hAnsi="Verdana"/>
        <w:sz w:val="13"/>
        <w:szCs w:val="13"/>
      </w:rPr>
      <w:t>|</w:t>
    </w:r>
    <w:r w:rsidR="009B72F4">
      <w:rPr>
        <w:rFonts w:ascii="Verdana" w:hAnsi="Verdana"/>
        <w:sz w:val="13"/>
        <w:szCs w:val="13"/>
      </w:rPr>
      <w:t xml:space="preserve"> W</w:t>
    </w:r>
    <w:r>
      <w:rPr>
        <w:rFonts w:ascii="Verdana" w:hAnsi="Verdana"/>
        <w:sz w:val="13"/>
        <w:szCs w:val="13"/>
      </w:rPr>
      <w:t>aarnemings</w:t>
    </w:r>
    <w:r w:rsidR="009B72F4">
      <w:rPr>
        <w:rFonts w:ascii="Verdana" w:hAnsi="Verdana"/>
        <w:sz w:val="13"/>
        <w:szCs w:val="13"/>
      </w:rPr>
      <w:t>formulier D</w:t>
    </w:r>
    <w:r w:rsidRPr="00E75764">
      <w:rPr>
        <w:rFonts w:ascii="Verdana" w:hAnsi="Verdana"/>
        <w:sz w:val="13"/>
        <w:szCs w:val="13"/>
      </w:rPr>
      <w:t xml:space="preserve">eel </w:t>
    </w:r>
    <w:r w:rsidR="001F5E49">
      <w:rPr>
        <w:rFonts w:ascii="Verdana" w:hAnsi="Verdana"/>
        <w:sz w:val="13"/>
        <w:szCs w:val="13"/>
      </w:rPr>
      <w:t>W</w:t>
    </w:r>
    <w:r>
      <w:rPr>
        <w:rFonts w:ascii="Verdana" w:hAnsi="Verdana"/>
        <w:sz w:val="13"/>
        <w:szCs w:val="13"/>
      </w:rPr>
      <w:t xml:space="preserve"> - versie 1</w:t>
    </w:r>
    <w:r w:rsidR="004F75DF">
      <w:rPr>
        <w:rFonts w:ascii="Verdana" w:hAnsi="Verdana"/>
        <w:sz w:val="13"/>
        <w:szCs w:val="13"/>
      </w:rPr>
      <w:t>.0</w:t>
    </w:r>
    <w:r>
      <w:rPr>
        <w:rFonts w:ascii="Verdana" w:hAnsi="Verdana"/>
        <w:sz w:val="13"/>
        <w:szCs w:val="13"/>
      </w:rPr>
      <w:t xml:space="preserve"> </w:t>
    </w:r>
    <w:r w:rsidRPr="00E75764">
      <w:rPr>
        <w:rFonts w:ascii="Verdana" w:hAnsi="Verdana"/>
        <w:sz w:val="13"/>
        <w:szCs w:val="13"/>
      </w:rPr>
      <w:t>|</w:t>
    </w:r>
    <w:r w:rsidR="005E1F33">
      <w:rPr>
        <w:rFonts w:ascii="Verdana" w:hAnsi="Verdana"/>
        <w:sz w:val="13"/>
        <w:szCs w:val="13"/>
      </w:rPr>
      <w:t xml:space="preserve"> </w:t>
    </w:r>
    <w:r w:rsidR="001F5E49">
      <w:rPr>
        <w:rFonts w:ascii="Verdana" w:hAnsi="Verdana"/>
        <w:sz w:val="13"/>
        <w:szCs w:val="13"/>
      </w:rPr>
      <w:t>6</w:t>
    </w:r>
    <w:r w:rsidR="005E1F33">
      <w:rPr>
        <w:rFonts w:ascii="Verdana" w:hAnsi="Verdana"/>
        <w:sz w:val="13"/>
        <w:szCs w:val="13"/>
      </w:rPr>
      <w:t xml:space="preserve"> september</w:t>
    </w:r>
    <w:r>
      <w:rPr>
        <w:rFonts w:ascii="Verdana" w:hAnsi="Verdana"/>
        <w:sz w:val="13"/>
        <w:szCs w:val="13"/>
      </w:rPr>
      <w:t xml:space="preserve"> </w:t>
    </w:r>
    <w:r w:rsidRPr="00E75764">
      <w:rPr>
        <w:rFonts w:ascii="Verdana" w:hAnsi="Verdana"/>
        <w:sz w:val="13"/>
        <w:szCs w:val="13"/>
      </w:rPr>
      <w:t>201</w:t>
    </w:r>
    <w:r w:rsidR="001F5E49">
      <w:rPr>
        <w:rFonts w:ascii="Verdana" w:hAnsi="Verdana"/>
        <w:sz w:val="13"/>
        <w:szCs w:val="13"/>
      </w:rPr>
      <w:t>6</w:t>
    </w:r>
    <w:r w:rsidRPr="00E75764">
      <w:rPr>
        <w:rFonts w:ascii="Verdana" w:hAnsi="Verdana"/>
        <w:sz w:val="13"/>
        <w:szCs w:val="13"/>
      </w:rPr>
      <w:tab/>
    </w:r>
    <w:r w:rsidRPr="00E75764">
      <w:rPr>
        <w:rStyle w:val="Paginanummer"/>
        <w:sz w:val="13"/>
        <w:szCs w:val="13"/>
      </w:rPr>
      <w:fldChar w:fldCharType="begin"/>
    </w:r>
    <w:r w:rsidRPr="00E75764">
      <w:rPr>
        <w:rStyle w:val="Paginanummer"/>
        <w:sz w:val="13"/>
        <w:szCs w:val="13"/>
      </w:rPr>
      <w:instrText xml:space="preserve"> PAGE </w:instrText>
    </w:r>
    <w:r w:rsidRPr="00E75764">
      <w:rPr>
        <w:rStyle w:val="Paginanummer"/>
        <w:sz w:val="13"/>
        <w:szCs w:val="13"/>
      </w:rPr>
      <w:fldChar w:fldCharType="separate"/>
    </w:r>
    <w:r w:rsidR="00B6446D">
      <w:rPr>
        <w:rStyle w:val="Paginanummer"/>
        <w:noProof/>
        <w:sz w:val="13"/>
        <w:szCs w:val="13"/>
      </w:rPr>
      <w:t>1</w:t>
    </w:r>
    <w:r w:rsidRPr="00E75764">
      <w:rPr>
        <w:rStyle w:val="Paginanummer"/>
        <w:sz w:val="13"/>
        <w:szCs w:val="13"/>
      </w:rPr>
      <w:fldChar w:fldCharType="end"/>
    </w:r>
    <w:r w:rsidRPr="00E75764">
      <w:rPr>
        <w:rStyle w:val="Paginanummer"/>
        <w:sz w:val="13"/>
        <w:szCs w:val="13"/>
      </w:rPr>
      <w:t xml:space="preserve"> van </w:t>
    </w:r>
    <w:r w:rsidRPr="00E75764">
      <w:rPr>
        <w:rStyle w:val="Paginanummer"/>
        <w:sz w:val="13"/>
        <w:szCs w:val="13"/>
      </w:rPr>
      <w:fldChar w:fldCharType="begin"/>
    </w:r>
    <w:r w:rsidRPr="00E75764">
      <w:rPr>
        <w:rStyle w:val="Paginanummer"/>
        <w:sz w:val="13"/>
        <w:szCs w:val="13"/>
      </w:rPr>
      <w:instrText xml:space="preserve"> NUMPAGES </w:instrText>
    </w:r>
    <w:r w:rsidRPr="00E75764">
      <w:rPr>
        <w:rStyle w:val="Paginanummer"/>
        <w:sz w:val="13"/>
        <w:szCs w:val="13"/>
      </w:rPr>
      <w:fldChar w:fldCharType="separate"/>
    </w:r>
    <w:r w:rsidR="00B6446D">
      <w:rPr>
        <w:rStyle w:val="Paginanummer"/>
        <w:noProof/>
        <w:sz w:val="13"/>
        <w:szCs w:val="13"/>
      </w:rPr>
      <w:t>4</w:t>
    </w:r>
    <w:r w:rsidRPr="00E75764">
      <w:rPr>
        <w:rStyle w:val="Paginanummer"/>
        <w:sz w:val="13"/>
        <w:szCs w:val="13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3B23D5" w14:textId="77777777" w:rsidR="003E006A" w:rsidRDefault="003E006A" w:rsidP="0072798C">
    <w:pPr>
      <w:pBdr>
        <w:top w:val="single" w:sz="4" w:space="0" w:color="auto"/>
      </w:pBdr>
      <w:tabs>
        <w:tab w:val="center" w:pos="4320"/>
        <w:tab w:val="right" w:pos="8640"/>
      </w:tabs>
      <w:spacing w:after="0" w:line="240" w:lineRule="auto"/>
      <w:rPr>
        <w:rFonts w:ascii="Verdana" w:eastAsia="Times New Roman" w:hAnsi="Verdana" w:cs="Courier New"/>
        <w:color w:val="000000"/>
        <w:sz w:val="16"/>
        <w:szCs w:val="16"/>
        <w:u w:val="single"/>
        <w:lang w:val="nb-NO" w:eastAsia="nl-NL"/>
      </w:rPr>
    </w:pPr>
  </w:p>
  <w:p w14:paraId="1BDA916D" w14:textId="3515D437" w:rsidR="003E006A" w:rsidRPr="00645927" w:rsidRDefault="003E006A" w:rsidP="0072798C">
    <w:pPr>
      <w:pBdr>
        <w:top w:val="single" w:sz="4" w:space="0" w:color="auto"/>
      </w:pBdr>
      <w:tabs>
        <w:tab w:val="center" w:pos="4320"/>
        <w:tab w:val="right" w:pos="8640"/>
      </w:tabs>
      <w:spacing w:after="0" w:line="240" w:lineRule="auto"/>
      <w:rPr>
        <w:rFonts w:ascii="Verdana" w:eastAsia="Times New Roman" w:hAnsi="Verdana" w:cs="Courier New"/>
        <w:color w:val="000000"/>
        <w:sz w:val="13"/>
        <w:szCs w:val="13"/>
        <w:u w:val="single"/>
        <w:lang w:val="nb-NO" w:eastAsia="nl-NL"/>
      </w:rPr>
    </w:pPr>
    <w:r>
      <w:rPr>
        <w:rFonts w:ascii="Verdana" w:hAnsi="Verdana"/>
        <w:b/>
        <w:sz w:val="13"/>
        <w:szCs w:val="13"/>
      </w:rPr>
      <w:t xml:space="preserve">RWS BEDRIJFSINFORMATIE </w:t>
    </w:r>
    <w:r>
      <w:rPr>
        <w:rFonts w:ascii="Verdana" w:hAnsi="Verdana"/>
        <w:sz w:val="13"/>
        <w:szCs w:val="13"/>
      </w:rPr>
      <w:t>| Waarnemings</w:t>
    </w:r>
    <w:r w:rsidR="005303FB">
      <w:rPr>
        <w:rFonts w:ascii="Verdana" w:hAnsi="Verdana"/>
        <w:sz w:val="13"/>
        <w:szCs w:val="13"/>
      </w:rPr>
      <w:t>formulier</w:t>
    </w:r>
    <w:r>
      <w:rPr>
        <w:rFonts w:ascii="Verdana" w:hAnsi="Verdana"/>
        <w:sz w:val="13"/>
        <w:szCs w:val="13"/>
      </w:rPr>
      <w:t xml:space="preserve"> </w:t>
    </w:r>
    <w:r w:rsidR="009B72F4">
      <w:rPr>
        <w:rFonts w:ascii="Verdana" w:hAnsi="Verdana"/>
        <w:sz w:val="13"/>
        <w:szCs w:val="13"/>
      </w:rPr>
      <w:t xml:space="preserve">Deel W </w:t>
    </w:r>
    <w:r>
      <w:rPr>
        <w:rFonts w:ascii="Verdana" w:hAnsi="Verdana"/>
        <w:sz w:val="13"/>
        <w:szCs w:val="13"/>
      </w:rPr>
      <w:t>- versie 1</w:t>
    </w:r>
    <w:r w:rsidR="001038FA">
      <w:rPr>
        <w:rFonts w:ascii="Verdana" w:hAnsi="Verdana"/>
        <w:sz w:val="13"/>
        <w:szCs w:val="13"/>
      </w:rPr>
      <w:t>.</w:t>
    </w:r>
    <w:r w:rsidR="001F5E49">
      <w:rPr>
        <w:rFonts w:ascii="Verdana" w:hAnsi="Verdana"/>
        <w:sz w:val="13"/>
        <w:szCs w:val="13"/>
      </w:rPr>
      <w:t>0</w:t>
    </w:r>
    <w:r>
      <w:rPr>
        <w:rFonts w:ascii="Verdana" w:hAnsi="Verdana"/>
        <w:sz w:val="13"/>
        <w:szCs w:val="13"/>
      </w:rPr>
      <w:t xml:space="preserve"> </w:t>
    </w:r>
    <w:r w:rsidRPr="00E75764">
      <w:rPr>
        <w:rFonts w:ascii="Verdana" w:hAnsi="Verdana"/>
        <w:sz w:val="13"/>
        <w:szCs w:val="13"/>
      </w:rPr>
      <w:t>|</w:t>
    </w:r>
    <w:r>
      <w:rPr>
        <w:rFonts w:ascii="Verdana" w:hAnsi="Verdana"/>
        <w:sz w:val="13"/>
        <w:szCs w:val="13"/>
      </w:rPr>
      <w:t xml:space="preserve"> </w:t>
    </w:r>
    <w:r w:rsidR="001F5E49">
      <w:rPr>
        <w:rFonts w:ascii="Verdana" w:hAnsi="Verdana"/>
        <w:sz w:val="13"/>
        <w:szCs w:val="13"/>
      </w:rPr>
      <w:t>6 september 2</w:t>
    </w:r>
    <w:r w:rsidRPr="00E75764">
      <w:rPr>
        <w:rFonts w:ascii="Verdana" w:hAnsi="Verdana"/>
        <w:sz w:val="13"/>
        <w:szCs w:val="13"/>
      </w:rPr>
      <w:t>01</w:t>
    </w:r>
    <w:r w:rsidR="001F5E49">
      <w:rPr>
        <w:rFonts w:ascii="Verdana" w:hAnsi="Verdana"/>
        <w:sz w:val="13"/>
        <w:szCs w:val="13"/>
      </w:rPr>
      <w:t>6</w:t>
    </w:r>
    <w:r w:rsidRPr="00E75764">
      <w:rPr>
        <w:rFonts w:ascii="Verdana" w:hAnsi="Verdana"/>
        <w:sz w:val="13"/>
        <w:szCs w:val="13"/>
      </w:rPr>
      <w:tab/>
    </w:r>
    <w:r w:rsidRPr="00E75764">
      <w:rPr>
        <w:rStyle w:val="Paginanummer"/>
        <w:sz w:val="13"/>
        <w:szCs w:val="13"/>
      </w:rPr>
      <w:fldChar w:fldCharType="begin"/>
    </w:r>
    <w:r w:rsidRPr="00E75764">
      <w:rPr>
        <w:rStyle w:val="Paginanummer"/>
        <w:sz w:val="13"/>
        <w:szCs w:val="13"/>
      </w:rPr>
      <w:instrText xml:space="preserve"> PAGE </w:instrText>
    </w:r>
    <w:r w:rsidRPr="00E75764">
      <w:rPr>
        <w:rStyle w:val="Paginanummer"/>
        <w:sz w:val="13"/>
        <w:szCs w:val="13"/>
      </w:rPr>
      <w:fldChar w:fldCharType="separate"/>
    </w:r>
    <w:r w:rsidR="00B818BF">
      <w:rPr>
        <w:rStyle w:val="Paginanummer"/>
        <w:noProof/>
        <w:sz w:val="13"/>
        <w:szCs w:val="13"/>
      </w:rPr>
      <w:t>1</w:t>
    </w:r>
    <w:r w:rsidRPr="00E75764">
      <w:rPr>
        <w:rStyle w:val="Paginanummer"/>
        <w:sz w:val="13"/>
        <w:szCs w:val="13"/>
      </w:rPr>
      <w:fldChar w:fldCharType="end"/>
    </w:r>
    <w:r w:rsidRPr="00E75764">
      <w:rPr>
        <w:rStyle w:val="Paginanummer"/>
        <w:sz w:val="13"/>
        <w:szCs w:val="13"/>
      </w:rPr>
      <w:t xml:space="preserve"> van </w:t>
    </w:r>
    <w:r w:rsidRPr="00E75764">
      <w:rPr>
        <w:rStyle w:val="Paginanummer"/>
        <w:sz w:val="13"/>
        <w:szCs w:val="13"/>
      </w:rPr>
      <w:fldChar w:fldCharType="begin"/>
    </w:r>
    <w:r w:rsidRPr="00E75764">
      <w:rPr>
        <w:rStyle w:val="Paginanummer"/>
        <w:sz w:val="13"/>
        <w:szCs w:val="13"/>
      </w:rPr>
      <w:instrText xml:space="preserve"> NUMPAGES </w:instrText>
    </w:r>
    <w:r w:rsidRPr="00E75764">
      <w:rPr>
        <w:rStyle w:val="Paginanummer"/>
        <w:sz w:val="13"/>
        <w:szCs w:val="13"/>
      </w:rPr>
      <w:fldChar w:fldCharType="separate"/>
    </w:r>
    <w:r w:rsidR="00B818BF">
      <w:rPr>
        <w:rStyle w:val="Paginanummer"/>
        <w:noProof/>
        <w:sz w:val="13"/>
        <w:szCs w:val="13"/>
      </w:rPr>
      <w:t>4</w:t>
    </w:r>
    <w:r w:rsidRPr="00E75764">
      <w:rPr>
        <w:rStyle w:val="Paginanummer"/>
        <w:sz w:val="13"/>
        <w:szCs w:val="13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BA084A" w14:textId="77777777" w:rsidR="003E006A" w:rsidRDefault="003E006A" w:rsidP="0088501B">
      <w:r>
        <w:separator/>
      </w:r>
    </w:p>
  </w:footnote>
  <w:footnote w:type="continuationSeparator" w:id="0">
    <w:p w14:paraId="111FA6A2" w14:textId="77777777" w:rsidR="003E006A" w:rsidRDefault="003E006A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13419F" w14:textId="524154E0" w:rsidR="003E006A" w:rsidRDefault="00B6446D">
    <w:pPr>
      <w:pStyle w:val="Koptekst"/>
    </w:pPr>
    <w:r w:rsidRPr="00B6446D">
      <w:rPr>
        <w:rFonts w:ascii="V&amp;W Syntax (Adobe)" w:eastAsia="Times New Roman" w:hAnsi="V&amp;W Syntax (Adobe)"/>
        <w:noProof/>
        <w:sz w:val="24"/>
        <w:szCs w:val="24"/>
        <w:lang w:eastAsia="nl-NL"/>
      </w:rPr>
      <w:drawing>
        <wp:anchor distT="0" distB="0" distL="114300" distR="114300" simplePos="0" relativeHeight="251666432" behindDoc="0" locked="0" layoutInCell="1" allowOverlap="1" wp14:anchorId="2F61ECD1" wp14:editId="1AC4D930">
          <wp:simplePos x="0" y="0"/>
          <wp:positionH relativeFrom="column">
            <wp:posOffset>3277235</wp:posOffset>
          </wp:positionH>
          <wp:positionV relativeFrom="paragraph">
            <wp:posOffset>-551180</wp:posOffset>
          </wp:positionV>
          <wp:extent cx="2340610" cy="1583055"/>
          <wp:effectExtent l="0" t="0" r="2540" b="0"/>
          <wp:wrapSquare wrapText="bothSides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W_RWS_Logo_druk_corr_pos_n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40610" cy="15830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E006A">
      <w:rPr>
        <w:noProof/>
        <w:lang w:eastAsia="nl-NL"/>
      </w:rPr>
      <w:drawing>
        <wp:anchor distT="0" distB="0" distL="114300" distR="114300" simplePos="0" relativeHeight="251664384" behindDoc="0" locked="0" layoutInCell="1" allowOverlap="1" wp14:anchorId="275F6043" wp14:editId="44F6FC7E">
          <wp:simplePos x="0" y="0"/>
          <wp:positionH relativeFrom="page">
            <wp:posOffset>3713480</wp:posOffset>
          </wp:positionH>
          <wp:positionV relativeFrom="page">
            <wp:posOffset>-9525</wp:posOffset>
          </wp:positionV>
          <wp:extent cx="467995" cy="1580515"/>
          <wp:effectExtent l="0" t="0" r="8255" b="635"/>
          <wp:wrapNone/>
          <wp:docPr id="13" name="Afbeelding 1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6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15805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954912" w14:textId="77777777" w:rsidR="003E006A" w:rsidRDefault="003E006A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62336" behindDoc="0" locked="0" layoutInCell="1" allowOverlap="1" wp14:anchorId="168EE5DC" wp14:editId="0314F640">
          <wp:simplePos x="0" y="0"/>
          <wp:positionH relativeFrom="page">
            <wp:posOffset>4010660</wp:posOffset>
          </wp:positionH>
          <wp:positionV relativeFrom="page">
            <wp:posOffset>0</wp:posOffset>
          </wp:positionV>
          <wp:extent cx="2336165" cy="1580515"/>
          <wp:effectExtent l="0" t="0" r="6985" b="635"/>
          <wp:wrapNone/>
          <wp:docPr id="15" name="Afbeelding 16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6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6165" cy="15805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nl-NL"/>
      </w:rPr>
      <w:drawing>
        <wp:anchor distT="0" distB="0" distL="114300" distR="114300" simplePos="0" relativeHeight="251661312" behindDoc="0" locked="0" layoutInCell="1" allowOverlap="1" wp14:anchorId="5637BA1C" wp14:editId="32EB9B3E">
          <wp:simplePos x="0" y="0"/>
          <wp:positionH relativeFrom="page">
            <wp:posOffset>3561080</wp:posOffset>
          </wp:positionH>
          <wp:positionV relativeFrom="page">
            <wp:posOffset>0</wp:posOffset>
          </wp:positionV>
          <wp:extent cx="467995" cy="1580515"/>
          <wp:effectExtent l="0" t="0" r="8255" b="635"/>
          <wp:wrapNone/>
          <wp:docPr id="16" name="Afbeelding 1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6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15805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nl-NL"/>
      </w:rPr>
      <w:drawing>
        <wp:anchor distT="0" distB="0" distL="114300" distR="114300" simplePos="0" relativeHeight="251660288" behindDoc="1" locked="1" layoutInCell="1" allowOverlap="1" wp14:anchorId="13AF668E" wp14:editId="4AFDFE92">
          <wp:simplePos x="0" y="0"/>
          <wp:positionH relativeFrom="page">
            <wp:posOffset>3561080</wp:posOffset>
          </wp:positionH>
          <wp:positionV relativeFrom="page">
            <wp:posOffset>646430</wp:posOffset>
          </wp:positionV>
          <wp:extent cx="401320" cy="1088390"/>
          <wp:effectExtent l="0" t="0" r="0" b="0"/>
          <wp:wrapNone/>
          <wp:docPr id="17" name="Afbeelding 6" descr="Beschrijving: RO_Beeldmerk_Blauw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6" descr="Beschrijving: RO_Beeldmerk_Blauw"/>
                  <pic:cNvPicPr>
                    <a:picLocks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320" cy="1088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nl-NL"/>
      </w:rPr>
      <w:drawing>
        <wp:anchor distT="0" distB="0" distL="114300" distR="114300" simplePos="0" relativeHeight="251659264" behindDoc="1" locked="1" layoutInCell="1" allowOverlap="1" wp14:anchorId="0D1C0E98" wp14:editId="086891BF">
          <wp:simplePos x="0" y="0"/>
          <wp:positionH relativeFrom="column">
            <wp:posOffset>3287395</wp:posOffset>
          </wp:positionH>
          <wp:positionV relativeFrom="paragraph">
            <wp:posOffset>-297180</wp:posOffset>
          </wp:positionV>
          <wp:extent cx="2343150" cy="1581150"/>
          <wp:effectExtent l="0" t="0" r="0" b="0"/>
          <wp:wrapNone/>
          <wp:docPr id="18" name="Afbeelding 5" descr="Beschrijving: RO_IM_RW_Woordbeeld_Briefinpri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5" descr="Beschrijving: RO_IM_RW_Woordbeeld_Briefinprint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1581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A212D2D" w14:textId="77777777" w:rsidR="003E006A" w:rsidRDefault="003E006A">
    <w:pPr>
      <w:pStyle w:val="Koptekst"/>
    </w:pPr>
  </w:p>
  <w:p w14:paraId="45CEF7EE" w14:textId="77777777" w:rsidR="003E006A" w:rsidRDefault="003E006A">
    <w:pPr>
      <w:pStyle w:val="Koptekst"/>
    </w:pPr>
  </w:p>
  <w:p w14:paraId="300A4479" w14:textId="77777777" w:rsidR="003E006A" w:rsidRDefault="003E006A">
    <w:pPr>
      <w:pStyle w:val="Koptekst"/>
    </w:pPr>
  </w:p>
  <w:p w14:paraId="14F195B9" w14:textId="77777777" w:rsidR="003E006A" w:rsidRDefault="003E006A">
    <w:pPr>
      <w:pStyle w:val="Koptekst"/>
    </w:pPr>
  </w:p>
  <w:p w14:paraId="1309A3CA" w14:textId="77777777" w:rsidR="003E006A" w:rsidRDefault="003E006A">
    <w:pPr>
      <w:pStyle w:val="Koptekst"/>
    </w:pPr>
  </w:p>
  <w:p w14:paraId="73DD3E18" w14:textId="29D9B374" w:rsidR="003E006A" w:rsidRDefault="00BE7821">
    <w:pPr>
      <w:pStyle w:val="Koptekst"/>
    </w:pPr>
    <w:proofErr w:type="spellStart"/>
    <w:r>
      <w:t>DelD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1425E34"/>
    <w:multiLevelType w:val="hybridMultilevel"/>
    <w:tmpl w:val="6DA6D0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2D54C6C"/>
    <w:multiLevelType w:val="multilevel"/>
    <w:tmpl w:val="06962652"/>
    <w:numStyleLink w:val="Lijststijl"/>
  </w:abstractNum>
  <w:abstractNum w:abstractNumId="5">
    <w:nsid w:val="04AF55C7"/>
    <w:multiLevelType w:val="multilevel"/>
    <w:tmpl w:val="06962652"/>
    <w:numStyleLink w:val="Lijststijl"/>
  </w:abstractNum>
  <w:abstractNum w:abstractNumId="6">
    <w:nsid w:val="063964C2"/>
    <w:multiLevelType w:val="multilevel"/>
    <w:tmpl w:val="06962652"/>
    <w:numStyleLink w:val="Lijststijl"/>
  </w:abstractNum>
  <w:abstractNum w:abstractNumId="7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>
    <w:nsid w:val="09483BD7"/>
    <w:multiLevelType w:val="multilevel"/>
    <w:tmpl w:val="06962652"/>
    <w:numStyleLink w:val="Lijststijl"/>
  </w:abstractNum>
  <w:abstractNum w:abstractNumId="9">
    <w:nsid w:val="0A9D5DE4"/>
    <w:multiLevelType w:val="multilevel"/>
    <w:tmpl w:val="06962652"/>
    <w:numStyleLink w:val="Lijststijl"/>
  </w:abstractNum>
  <w:abstractNum w:abstractNumId="10">
    <w:nsid w:val="108167B3"/>
    <w:multiLevelType w:val="hybridMultilevel"/>
    <w:tmpl w:val="AD52B38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2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3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4">
    <w:nsid w:val="1895513E"/>
    <w:multiLevelType w:val="multilevel"/>
    <w:tmpl w:val="06962652"/>
    <w:numStyleLink w:val="Lijststijl"/>
  </w:abstractNum>
  <w:abstractNum w:abstractNumId="15">
    <w:nsid w:val="189A7EE3"/>
    <w:multiLevelType w:val="hybridMultilevel"/>
    <w:tmpl w:val="5F48E080"/>
    <w:lvl w:ilvl="0" w:tplc="0413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6">
    <w:nsid w:val="1DEF22A0"/>
    <w:multiLevelType w:val="hybridMultilevel"/>
    <w:tmpl w:val="2768390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0575580"/>
    <w:multiLevelType w:val="hybridMultilevel"/>
    <w:tmpl w:val="9A0EB00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21851B59"/>
    <w:multiLevelType w:val="hybridMultilevel"/>
    <w:tmpl w:val="C8C24A86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6F82458"/>
    <w:multiLevelType w:val="multilevel"/>
    <w:tmpl w:val="6A8E5BD4"/>
    <w:numStyleLink w:val="Stijl2"/>
  </w:abstractNum>
  <w:abstractNum w:abstractNumId="21">
    <w:nsid w:val="27EA0490"/>
    <w:multiLevelType w:val="multilevel"/>
    <w:tmpl w:val="D6DAEA2C"/>
    <w:lvl w:ilvl="0">
      <w:start w:val="1"/>
      <w:numFmt w:val="decimal"/>
      <w:pStyle w:val="netwerkweergavenparagraaf"/>
      <w:lvlText w:val="%1. 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/>
        <w:i w:val="0"/>
        <w:sz w:val="20"/>
      </w:rPr>
    </w:lvl>
    <w:lvl w:ilvl="1">
      <w:start w:val="1"/>
      <w:numFmt w:val="decimal"/>
      <w:pStyle w:val="netwerkweergavenparagraaf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2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3">
    <w:nsid w:val="28A02D26"/>
    <w:multiLevelType w:val="hybridMultilevel"/>
    <w:tmpl w:val="00FC132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0F61366"/>
    <w:multiLevelType w:val="hybridMultilevel"/>
    <w:tmpl w:val="566614D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6">
    <w:nsid w:val="31CB79D8"/>
    <w:multiLevelType w:val="multilevel"/>
    <w:tmpl w:val="06962652"/>
    <w:numStyleLink w:val="Lijststijl"/>
  </w:abstractNum>
  <w:abstractNum w:abstractNumId="27">
    <w:nsid w:val="31E853D2"/>
    <w:multiLevelType w:val="multilevel"/>
    <w:tmpl w:val="06962652"/>
    <w:numStyleLink w:val="Lijststijl"/>
  </w:abstractNum>
  <w:abstractNum w:abstractNumId="28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36A6389A"/>
    <w:multiLevelType w:val="multilevel"/>
    <w:tmpl w:val="6A8E5BD4"/>
    <w:numStyleLink w:val="Stijl2"/>
  </w:abstractNum>
  <w:abstractNum w:abstractNumId="3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E836E6E"/>
    <w:multiLevelType w:val="hybridMultilevel"/>
    <w:tmpl w:val="7E6A3A70"/>
    <w:lvl w:ilvl="0" w:tplc="3920D28A">
      <w:start w:val="1"/>
      <w:numFmt w:val="decimal"/>
      <w:lvlText w:val="R-KP-%1"/>
      <w:lvlJc w:val="left"/>
      <w:pPr>
        <w:tabs>
          <w:tab w:val="num" w:pos="720"/>
        </w:tabs>
        <w:ind w:left="0" w:firstLine="0"/>
      </w:pPr>
      <w:rPr>
        <w:rFonts w:ascii="Verdana" w:eastAsia="Times New Roman" w:hAnsi="Verdana" w:hint="default"/>
      </w:rPr>
    </w:lvl>
    <w:lvl w:ilvl="1" w:tplc="372866B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6E2A4EE">
      <w:start w:val="1"/>
      <w:numFmt w:val="decimal"/>
      <w:lvlText w:val="R-KR-%3"/>
      <w:lvlJc w:val="left"/>
      <w:pPr>
        <w:tabs>
          <w:tab w:val="num" w:pos="2700"/>
        </w:tabs>
        <w:ind w:left="1980" w:firstLine="0"/>
      </w:pPr>
      <w:rPr>
        <w:rFonts w:ascii="Verdana" w:eastAsia="Times New Roman" w:hAnsi="Verdana"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7DB631B"/>
    <w:multiLevelType w:val="multilevel"/>
    <w:tmpl w:val="06962652"/>
    <w:numStyleLink w:val="Lijststijl"/>
  </w:abstractNum>
  <w:abstractNum w:abstractNumId="33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35">
    <w:nsid w:val="53F70427"/>
    <w:multiLevelType w:val="hybridMultilevel"/>
    <w:tmpl w:val="FA5AE73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5CAF5D0D"/>
    <w:multiLevelType w:val="multilevel"/>
    <w:tmpl w:val="06962652"/>
    <w:numStyleLink w:val="Lijststijl"/>
  </w:abstractNum>
  <w:abstractNum w:abstractNumId="37">
    <w:nsid w:val="5EA22A92"/>
    <w:multiLevelType w:val="hybridMultilevel"/>
    <w:tmpl w:val="B0D8EBB8"/>
    <w:lvl w:ilvl="0" w:tplc="A74A3084">
      <w:start w:val="1"/>
      <w:numFmt w:val="decimal"/>
      <w:lvlText w:val="W-PO-%1"/>
      <w:lvlJc w:val="left"/>
      <w:pPr>
        <w:tabs>
          <w:tab w:val="num" w:pos="1080"/>
        </w:tabs>
        <w:ind w:left="720" w:hanging="720"/>
      </w:pPr>
      <w:rPr>
        <w:rFonts w:ascii="Verdana" w:eastAsia="Times New Roman" w:hAnsi="Verdana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A0A485F"/>
    <w:multiLevelType w:val="hybridMultilevel"/>
    <w:tmpl w:val="74321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4F402FE"/>
    <w:multiLevelType w:val="hybridMultilevel"/>
    <w:tmpl w:val="0BA4FAE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75A62206"/>
    <w:multiLevelType w:val="hybridMultilevel"/>
    <w:tmpl w:val="679C49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673665A"/>
    <w:multiLevelType w:val="hybridMultilevel"/>
    <w:tmpl w:val="91BC46A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78813B38"/>
    <w:multiLevelType w:val="hybridMultilevel"/>
    <w:tmpl w:val="2556BAEE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4">
    <w:nsid w:val="79050C84"/>
    <w:multiLevelType w:val="multilevel"/>
    <w:tmpl w:val="06962652"/>
    <w:numStyleLink w:val="Lijststijl"/>
  </w:abstractNum>
  <w:abstractNum w:abstractNumId="45">
    <w:nsid w:val="796C060F"/>
    <w:multiLevelType w:val="hybridMultilevel"/>
    <w:tmpl w:val="7F729A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C505DCC"/>
    <w:multiLevelType w:val="hybridMultilevel"/>
    <w:tmpl w:val="4774964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36"/>
  </w:num>
  <w:num w:numId="4">
    <w:abstractNumId w:val="12"/>
  </w:num>
  <w:num w:numId="5">
    <w:abstractNumId w:val="20"/>
  </w:num>
  <w:num w:numId="6">
    <w:abstractNumId w:val="26"/>
  </w:num>
  <w:num w:numId="7">
    <w:abstractNumId w:val="2"/>
  </w:num>
  <w:num w:numId="8">
    <w:abstractNumId w:val="1"/>
  </w:num>
  <w:num w:numId="9">
    <w:abstractNumId w:val="0"/>
  </w:num>
  <w:num w:numId="10">
    <w:abstractNumId w:val="8"/>
  </w:num>
  <w:num w:numId="11">
    <w:abstractNumId w:val="6"/>
  </w:num>
  <w:num w:numId="12">
    <w:abstractNumId w:val="6"/>
  </w:num>
  <w:num w:numId="13">
    <w:abstractNumId w:val="38"/>
  </w:num>
  <w:num w:numId="14">
    <w:abstractNumId w:val="4"/>
  </w:num>
  <w:num w:numId="15">
    <w:abstractNumId w:val="22"/>
  </w:num>
  <w:num w:numId="16">
    <w:abstractNumId w:val="30"/>
  </w:num>
  <w:num w:numId="17">
    <w:abstractNumId w:val="9"/>
  </w:num>
  <w:num w:numId="18">
    <w:abstractNumId w:val="27"/>
  </w:num>
  <w:num w:numId="19">
    <w:abstractNumId w:val="44"/>
  </w:num>
  <w:num w:numId="20">
    <w:abstractNumId w:val="14"/>
  </w:num>
  <w:num w:numId="21">
    <w:abstractNumId w:val="29"/>
  </w:num>
  <w:num w:numId="22">
    <w:abstractNumId w:val="32"/>
  </w:num>
  <w:num w:numId="23">
    <w:abstractNumId w:val="25"/>
  </w:num>
  <w:num w:numId="24">
    <w:abstractNumId w:val="34"/>
  </w:num>
  <w:num w:numId="25">
    <w:abstractNumId w:val="33"/>
  </w:num>
  <w:num w:numId="26">
    <w:abstractNumId w:val="7"/>
  </w:num>
  <w:num w:numId="27">
    <w:abstractNumId w:val="19"/>
  </w:num>
  <w:num w:numId="28">
    <w:abstractNumId w:val="28"/>
  </w:num>
  <w:num w:numId="29">
    <w:abstractNumId w:val="5"/>
  </w:num>
  <w:num w:numId="30">
    <w:abstractNumId w:val="21"/>
  </w:num>
  <w:num w:numId="31">
    <w:abstractNumId w:val="35"/>
  </w:num>
  <w:num w:numId="32">
    <w:abstractNumId w:val="18"/>
  </w:num>
  <w:num w:numId="33">
    <w:abstractNumId w:val="43"/>
  </w:num>
  <w:num w:numId="34">
    <w:abstractNumId w:val="10"/>
  </w:num>
  <w:num w:numId="35">
    <w:abstractNumId w:val="41"/>
  </w:num>
  <w:num w:numId="36">
    <w:abstractNumId w:val="46"/>
  </w:num>
  <w:num w:numId="37">
    <w:abstractNumId w:val="42"/>
  </w:num>
  <w:num w:numId="38">
    <w:abstractNumId w:val="37"/>
  </w:num>
  <w:num w:numId="39">
    <w:abstractNumId w:val="24"/>
  </w:num>
  <w:num w:numId="40">
    <w:abstractNumId w:val="40"/>
  </w:num>
  <w:num w:numId="41">
    <w:abstractNumId w:val="31"/>
  </w:num>
  <w:num w:numId="42">
    <w:abstractNumId w:val="45"/>
  </w:num>
  <w:num w:numId="43">
    <w:abstractNumId w:val="15"/>
  </w:num>
  <w:num w:numId="44">
    <w:abstractNumId w:val="3"/>
  </w:num>
  <w:num w:numId="45">
    <w:abstractNumId w:val="17"/>
  </w:num>
  <w:num w:numId="46">
    <w:abstractNumId w:val="16"/>
  </w:num>
  <w:num w:numId="47">
    <w:abstractNumId w:val="39"/>
  </w:num>
  <w:num w:numId="4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276"/>
    <w:rsid w:val="00005C36"/>
    <w:rsid w:val="000359FC"/>
    <w:rsid w:val="0006415C"/>
    <w:rsid w:val="000E1F3B"/>
    <w:rsid w:val="001038FA"/>
    <w:rsid w:val="001160FE"/>
    <w:rsid w:val="00120685"/>
    <w:rsid w:val="00140DAF"/>
    <w:rsid w:val="00146D44"/>
    <w:rsid w:val="00152D5E"/>
    <w:rsid w:val="001C68FF"/>
    <w:rsid w:val="001D6F03"/>
    <w:rsid w:val="001F5E49"/>
    <w:rsid w:val="0023420C"/>
    <w:rsid w:val="0025483D"/>
    <w:rsid w:val="002A6578"/>
    <w:rsid w:val="002B1092"/>
    <w:rsid w:val="002E0FD2"/>
    <w:rsid w:val="0038549E"/>
    <w:rsid w:val="00390AED"/>
    <w:rsid w:val="003B2FCE"/>
    <w:rsid w:val="003C4BF2"/>
    <w:rsid w:val="003E006A"/>
    <w:rsid w:val="0040142D"/>
    <w:rsid w:val="0040571B"/>
    <w:rsid w:val="00406D2B"/>
    <w:rsid w:val="00435CBC"/>
    <w:rsid w:val="00450447"/>
    <w:rsid w:val="00457BE0"/>
    <w:rsid w:val="0046750F"/>
    <w:rsid w:val="004742BA"/>
    <w:rsid w:val="004B0EA1"/>
    <w:rsid w:val="004D766D"/>
    <w:rsid w:val="004E027E"/>
    <w:rsid w:val="004F75DF"/>
    <w:rsid w:val="005303FB"/>
    <w:rsid w:val="005A4FBE"/>
    <w:rsid w:val="005D2CF1"/>
    <w:rsid w:val="005E046F"/>
    <w:rsid w:val="005E1F33"/>
    <w:rsid w:val="006006F5"/>
    <w:rsid w:val="00636632"/>
    <w:rsid w:val="006457D2"/>
    <w:rsid w:val="006D2E66"/>
    <w:rsid w:val="006F42D7"/>
    <w:rsid w:val="0072798C"/>
    <w:rsid w:val="00734643"/>
    <w:rsid w:val="007507E0"/>
    <w:rsid w:val="00763E63"/>
    <w:rsid w:val="007B07D7"/>
    <w:rsid w:val="007F4AEA"/>
    <w:rsid w:val="0082330E"/>
    <w:rsid w:val="00856EF1"/>
    <w:rsid w:val="0088501B"/>
    <w:rsid w:val="008A0270"/>
    <w:rsid w:val="008A4705"/>
    <w:rsid w:val="008B5830"/>
    <w:rsid w:val="008C274F"/>
    <w:rsid w:val="008D6564"/>
    <w:rsid w:val="008E3581"/>
    <w:rsid w:val="008E40D1"/>
    <w:rsid w:val="00905289"/>
    <w:rsid w:val="00906114"/>
    <w:rsid w:val="00922D21"/>
    <w:rsid w:val="00927671"/>
    <w:rsid w:val="00950101"/>
    <w:rsid w:val="00966C67"/>
    <w:rsid w:val="009B72F4"/>
    <w:rsid w:val="009C5CF5"/>
    <w:rsid w:val="00A32591"/>
    <w:rsid w:val="00A67E1A"/>
    <w:rsid w:val="00A72DC1"/>
    <w:rsid w:val="00A77ABF"/>
    <w:rsid w:val="00A863E9"/>
    <w:rsid w:val="00AB5039"/>
    <w:rsid w:val="00AD3B6B"/>
    <w:rsid w:val="00B022C4"/>
    <w:rsid w:val="00B128C7"/>
    <w:rsid w:val="00B559E9"/>
    <w:rsid w:val="00B5615F"/>
    <w:rsid w:val="00B6446D"/>
    <w:rsid w:val="00B72222"/>
    <w:rsid w:val="00B80650"/>
    <w:rsid w:val="00B818BF"/>
    <w:rsid w:val="00BB35F7"/>
    <w:rsid w:val="00BE7821"/>
    <w:rsid w:val="00BF514F"/>
    <w:rsid w:val="00C36FAA"/>
    <w:rsid w:val="00C71E6E"/>
    <w:rsid w:val="00CA55CC"/>
    <w:rsid w:val="00CD3276"/>
    <w:rsid w:val="00D24058"/>
    <w:rsid w:val="00D378FB"/>
    <w:rsid w:val="00D42281"/>
    <w:rsid w:val="00D849BA"/>
    <w:rsid w:val="00DA3555"/>
    <w:rsid w:val="00DD1C2A"/>
    <w:rsid w:val="00E0609A"/>
    <w:rsid w:val="00E23249"/>
    <w:rsid w:val="00E24B5A"/>
    <w:rsid w:val="00E35856"/>
    <w:rsid w:val="00E9441A"/>
    <w:rsid w:val="00ED7AB9"/>
    <w:rsid w:val="00EE5BBE"/>
    <w:rsid w:val="00F04CE9"/>
    <w:rsid w:val="00F65492"/>
    <w:rsid w:val="00F76E7A"/>
    <w:rsid w:val="00FB0705"/>
    <w:rsid w:val="00FD347A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2769"/>
    <o:shapelayout v:ext="edit">
      <o:idmap v:ext="edit" data="1"/>
    </o:shapelayout>
  </w:shapeDefaults>
  <w:decimalSymbol w:val=","/>
  <w:listSeparator w:val=";"/>
  <w14:docId w14:val="19695D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8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unhideWhenUsed="0"/>
    <w:lsdException w:name="heading 7" w:uiPriority="9" w:unhideWhenUsed="0" w:qFormat="1"/>
    <w:lsdException w:name="heading 8" w:uiPriority="9" w:unhideWhenUsed="0" w:qFormat="1"/>
    <w:lsdException w:name="heading 9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CD3276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B022C4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B72222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5B95" w:themeColor="text1" w:themeShade="BF"/>
    </w:rPr>
    <w:tblPr>
      <w:tblStyleRowBandSize w:val="1"/>
      <w:tblStyleColBandSize w:val="1"/>
      <w:tblBorders>
        <w:top w:val="single" w:sz="8" w:space="0" w:color="007BC7" w:themeColor="text1"/>
        <w:bottom w:val="single" w:sz="8" w:space="0" w:color="007BC7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7BC7" w:themeColor="text1"/>
          <w:left w:val="nil"/>
          <w:bottom w:val="single" w:sz="8" w:space="0" w:color="007BC7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7BC7" w:themeColor="text1"/>
          <w:left w:val="nil"/>
          <w:bottom w:val="single" w:sz="8" w:space="0" w:color="007BC7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E1F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2E1FF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64C3FF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7BC7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7BC7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styleId="Paginanummer">
    <w:name w:val="page number"/>
    <w:rsid w:val="00CD3276"/>
  </w:style>
  <w:style w:type="paragraph" w:customStyle="1" w:styleId="netwerkweergavenparagraaf">
    <w:name w:val="netwerkweergaven paragraaf"/>
    <w:basedOn w:val="Standaard"/>
    <w:rsid w:val="00CD3276"/>
    <w:pPr>
      <w:numPr>
        <w:ilvl w:val="1"/>
        <w:numId w:val="30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nl-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8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unhideWhenUsed="0"/>
    <w:lsdException w:name="heading 7" w:uiPriority="9" w:unhideWhenUsed="0" w:qFormat="1"/>
    <w:lsdException w:name="heading 8" w:uiPriority="9" w:unhideWhenUsed="0" w:qFormat="1"/>
    <w:lsdException w:name="heading 9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CD3276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B022C4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B72222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5B95" w:themeColor="text1" w:themeShade="BF"/>
    </w:rPr>
    <w:tblPr>
      <w:tblStyleRowBandSize w:val="1"/>
      <w:tblStyleColBandSize w:val="1"/>
      <w:tblBorders>
        <w:top w:val="single" w:sz="8" w:space="0" w:color="007BC7" w:themeColor="text1"/>
        <w:bottom w:val="single" w:sz="8" w:space="0" w:color="007BC7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7BC7" w:themeColor="text1"/>
          <w:left w:val="nil"/>
          <w:bottom w:val="single" w:sz="8" w:space="0" w:color="007BC7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7BC7" w:themeColor="text1"/>
          <w:left w:val="nil"/>
          <w:bottom w:val="single" w:sz="8" w:space="0" w:color="007BC7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E1F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2E1FF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64C3FF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7BC7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7BC7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styleId="Paginanummer">
    <w:name w:val="page number"/>
    <w:rsid w:val="00CD3276"/>
  </w:style>
  <w:style w:type="paragraph" w:customStyle="1" w:styleId="netwerkweergavenparagraaf">
    <w:name w:val="netwerkweergaven paragraaf"/>
    <w:basedOn w:val="Standaard"/>
    <w:rsid w:val="00CD3276"/>
    <w:pPr>
      <w:numPr>
        <w:ilvl w:val="1"/>
        <w:numId w:val="30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688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1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40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47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2.png"/><Relationship Id="rId1" Type="http://schemas.openxmlformats.org/officeDocument/2006/relationships/image" Target="media/image3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rgbClr val="007BC7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Document_x0020_status12 xmlns="93331081-eed1-4b52-85f9-6ed5102967d8">Definitief</Document_x0020_status12>
    <_Publisher xmlns="http://schemas.microsoft.com/sharepoint/v3/fields">RWS, ICG</_Publisher>
    <Publicatie_x0020_datum xmlns="93331081-eed1-4b52-85f9-6ed5102967d8">2016-09-05T22:00:00+00:00</Publicatie_x0020_datum>
    <Publicaties xmlns="f66cedc3-28f3-4807-91e3-864d607db87f">Model</Publicaties>
    <Laatste_x0020_versie xmlns="f66cedc3-28f3-4807-91e3-864d607db87f">1.0</Laatste_x0020_versi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140FC756ABE140A04D9DC667051A0C" ma:contentTypeVersion="20" ma:contentTypeDescription="Een nieuw document maken." ma:contentTypeScope="" ma:versionID="ab3749762306a12291ec3a3c8adca21a">
  <xsd:schema xmlns:xsd="http://www.w3.org/2001/XMLSchema" xmlns:p="http://schemas.microsoft.com/office/2006/metadata/properties" xmlns:ns2="f66cedc3-28f3-4807-91e3-864d607db87f" xmlns:ns3="http://schemas.microsoft.com/sharepoint/v3/fields" xmlns:ns4="93331081-eed1-4b52-85f9-6ed5102967d8" targetNamespace="http://schemas.microsoft.com/office/2006/metadata/properties" ma:root="true" ma:fieldsID="3e4050eb529f2feb00a5d85cd4ed78f5" ns2:_="" ns3:_="" ns4:_="">
    <xsd:import namespace="f66cedc3-28f3-4807-91e3-864d607db87f"/>
    <xsd:import namespace="http://schemas.microsoft.com/sharepoint/v3/fields"/>
    <xsd:import namespace="93331081-eed1-4b52-85f9-6ed5102967d8"/>
    <xsd:element name="properties">
      <xsd:complexType>
        <xsd:sequence>
          <xsd:element name="documentManagement">
            <xsd:complexType>
              <xsd:all>
                <xsd:element ref="ns2:Publicaties" minOccurs="0"/>
                <xsd:element ref="ns4:Document_x0020_status12"/>
                <xsd:element ref="ns4:Publicatie_x0020_datum" minOccurs="0"/>
                <xsd:element ref="ns3:_Publisher" minOccurs="0"/>
                <xsd:element ref="ns2:Laatste_x0020_versi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66cedc3-28f3-4807-91e3-864d607db87f" elementFormDefault="qualified">
    <xsd:import namespace="http://schemas.microsoft.com/office/2006/documentManagement/types"/>
    <xsd:element name="Publicaties" ma:index="8" nillable="true" ma:displayName="Publicatie" ma:default="Kader" ma:format="RadioButtons" ma:internalName="Publicaties">
      <xsd:simpleType>
        <xsd:restriction base="dms:Choice">
          <xsd:enumeration value="Kader"/>
          <xsd:enumeration value="Handreiking"/>
          <xsd:enumeration value="Model"/>
          <xsd:enumeration value="Best Practice"/>
          <xsd:enumeration value="Vervallen documenten"/>
          <xsd:enumeration value="ISO"/>
          <xsd:enumeration value="Register (lead) auditors"/>
          <xsd:enumeration value="Coördinatieteam"/>
          <xsd:enumeration value="Regieteam"/>
          <xsd:enumeration value="Landelijke Taak SCB"/>
          <xsd:enumeration value="VvLA"/>
          <xsd:enumeration value="Plannen van aanpak"/>
          <xsd:enumeration value="Audits SCB"/>
          <xsd:enumeration value="Informatie CIV"/>
          <xsd:enumeration value="Informatie overig"/>
          <xsd:enumeration value="Films"/>
        </xsd:restriction>
      </xsd:simpleType>
    </xsd:element>
    <xsd:element name="Laatste_x0020_versie" ma:index="14" nillable="true" ma:displayName="Laatste versie" ma:description="Versienummer zoals vermeld op document" ma:internalName="Laatste_x0020_versie">
      <xsd:simpleType>
        <xsd:restriction base="dms:Text">
          <xsd:maxLength value="255"/>
        </xsd:restriction>
      </xsd:simple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Publisher" ma:index="13" nillable="true" ma:displayName="Uitgever" ma:description="De persoon, organisatie of service die deze bron heeft gepubliceerd" ma:internalName="_Publisher">
      <xsd:simpleType>
        <xsd:restriction base="dms:Text"/>
      </xsd:simpleType>
    </xsd:element>
  </xsd:schema>
  <xsd:schema xmlns:xsd="http://www.w3.org/2001/XMLSchema" xmlns:dms="http://schemas.microsoft.com/office/2006/documentManagement/types" targetNamespace="93331081-eed1-4b52-85f9-6ed5102967d8" elementFormDefault="qualified">
    <xsd:import namespace="http://schemas.microsoft.com/office/2006/documentManagement/types"/>
    <xsd:element name="Document_x0020_status12" ma:index="11" ma:displayName="Document status" ma:format="Dropdown" ma:internalName="Document_x0020_status12">
      <xsd:simpleType>
        <xsd:restriction base="dms:Choice">
          <xsd:enumeration value="Concept"/>
          <xsd:enumeration value="Definitief"/>
        </xsd:restriction>
      </xsd:simpleType>
    </xsd:element>
    <xsd:element name="Publicatie_x0020_datum" ma:index="12" nillable="true" ma:displayName="Publicatie datum" ma:default="[today]" ma:description="Datum van vandaag, indien anders aanpassen" ma:format="DateOnly" ma:internalName="Publicatie_x0020_datum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0" ma:displayName="Auteur"/>
        <xsd:element ref="dcterms:created" minOccurs="0" maxOccurs="1"/>
        <xsd:element ref="dc:identifier" minOccurs="0" maxOccurs="1"/>
        <xsd:element name="contentType" minOccurs="0" maxOccurs="1" type="xsd:string" ma:index="0" ma:displayName="Inhoudstype" ma:readOnly="tru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 ma:index="9" ma:displayName="Trefwoorden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C701E915-B91B-49DD-A86F-B2C6A48381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4068D4-4AA7-4E66-82F9-F0A90188B160}">
  <ds:schemaRefs>
    <ds:schemaRef ds:uri="93331081-eed1-4b52-85f9-6ed5102967d8"/>
    <ds:schemaRef ds:uri="http://schemas.microsoft.com/office/2006/metadata/properties"/>
    <ds:schemaRef ds:uri="http://schemas.microsoft.com/office/2006/documentManagement/types"/>
    <ds:schemaRef ds:uri="http://purl.org/dc/terms/"/>
    <ds:schemaRef ds:uri="http://purl.org/dc/dcmitype/"/>
    <ds:schemaRef ds:uri="http://schemas.microsoft.com/sharepoint/v3/fields"/>
    <ds:schemaRef ds:uri="http://purl.org/dc/elements/1.1/"/>
    <ds:schemaRef ds:uri="http://schemas.openxmlformats.org/package/2006/metadata/core-properties"/>
    <ds:schemaRef ds:uri="http://www.w3.org/XML/1998/namespace"/>
    <ds:schemaRef ds:uri="f66cedc3-28f3-4807-91e3-864d607db87f"/>
  </ds:schemaRefs>
</ds:datastoreItem>
</file>

<file path=customXml/itemProps3.xml><?xml version="1.0" encoding="utf-8"?>
<ds:datastoreItem xmlns:ds="http://schemas.openxmlformats.org/officeDocument/2006/customXml" ds:itemID="{BCA168DA-0FA2-4138-A9C8-7E941B8B86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6cedc3-28f3-4807-91e3-864d607db87f"/>
    <ds:schemaRef ds:uri="http://schemas.microsoft.com/sharepoint/v3/fields"/>
    <ds:schemaRef ds:uri="93331081-eed1-4b52-85f9-6ed5102967d8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202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1317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11a Formulier Waarnemingsrapport zonder toelichting</dc:title>
  <dc:creator>Sol, René (GPO)</dc:creator>
  <cp:keywords>SCB Waarnemingsformulier, Waarnemingsrapport, Waarneming Waarnemingen Waarnemer</cp:keywords>
  <cp:lastModifiedBy>Gerits, Pascal  (GPO)</cp:lastModifiedBy>
  <cp:revision>4</cp:revision>
  <cp:lastPrinted>2015-04-20T09:11:00Z</cp:lastPrinted>
  <dcterms:created xsi:type="dcterms:W3CDTF">2016-10-04T14:30:00Z</dcterms:created>
  <dcterms:modified xsi:type="dcterms:W3CDTF">2018-01-19T17:08:00Z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0x01010081140FC756ABE140A04D9DC667051A0C</vt:lpwstr>
  </property>
  <property fmtid="{D5CDD505-2E9C-101B-9397-08002B2CF9AE}" pid="3" name="Order">
    <vt:r8>20300</vt:r8>
  </property>
</Properties>
</file>